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44666" w:rsidP="08F56C36" w:rsidRDefault="00144666" w14:paraId="2B2DE80C" w14:textId="637B5E25">
      <w:pPr>
        <w:pStyle w:val="Heading1"/>
        <w:suppressLineNumbers w:val="0"/>
        <w:spacing w:before="480" w:beforeAutospacing="off" w:after="0" w:afterAutospacing="off" w:line="276" w:lineRule="auto"/>
        <w:ind w:left="0" w:right="0"/>
        <w:jc w:val="left"/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</w:pPr>
      <w:r w:rsidRPr="08F56C36" w:rsidR="00144666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 xml:space="preserve">Social </w:t>
      </w:r>
      <w:r w:rsidRPr="08F56C36" w:rsidR="00095C84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 xml:space="preserve">Media </w:t>
      </w:r>
      <w:r w:rsidRPr="08F56C36" w:rsidR="03AC26F6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>Post Caption</w:t>
      </w:r>
      <w:r w:rsidRPr="08F56C36" w:rsidR="25D8C287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 xml:space="preserve">: </w:t>
      </w:r>
      <w:r w:rsidRPr="08F56C36" w:rsidR="2D684E3D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>Know</w:t>
      </w:r>
      <w:r w:rsidRPr="08F56C36" w:rsidR="2D684E3D">
        <w:rPr>
          <w:rFonts w:ascii="Century" w:hAnsi="Century" w:eastAsia="Century" w:cs="Century"/>
          <w:b w:val="0"/>
          <w:bCs w:val="0"/>
          <w:color w:val="34675D"/>
          <w:sz w:val="28"/>
          <w:szCs w:val="28"/>
        </w:rPr>
        <w:t xml:space="preserve"> someone who may be included? </w:t>
      </w:r>
    </w:p>
    <w:p w:rsidR="64EEF28A" w:rsidP="08F56C36" w:rsidRDefault="64EEF28A" w14:paraId="0AB8FB50" w14:textId="21555376">
      <w:pPr>
        <w:pStyle w:val="Heading3"/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</w:pPr>
      <w:r w:rsidRPr="08F56C36" w:rsidR="64EEF28A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 xml:space="preserve"> </w:t>
      </w:r>
      <w:r w:rsidRPr="08F56C36" w:rsidR="64EEF28A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 xml:space="preserve">Here is a suggested caption to </w:t>
      </w:r>
      <w:r w:rsidRPr="08F56C36" w:rsidR="64EEF28A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>accompany</w:t>
      </w:r>
      <w:r w:rsidRPr="08F56C36" w:rsidR="64EEF28A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 xml:space="preserve"> the social media image</w:t>
      </w:r>
      <w:r w:rsidRPr="08F56C36" w:rsidR="30632CB3">
        <w:rPr>
          <w:rFonts w:ascii="Century" w:hAnsi="Century" w:eastAsia="Century" w:cs="Century"/>
          <w:b w:val="0"/>
          <w:bCs w:val="0"/>
          <w:color w:val="auto"/>
          <w:sz w:val="24"/>
          <w:szCs w:val="24"/>
        </w:rPr>
        <w:t>:</w:t>
      </w:r>
    </w:p>
    <w:p w:rsidR="08C628F4" w:rsidP="08F56C36" w:rsidRDefault="08C628F4" w14:paraId="68CBD56A" w14:textId="077EC75F">
      <w:pPr>
        <w:pStyle w:val="Normal"/>
        <w:rPr>
          <w:rFonts w:ascii="Century" w:hAnsi="Century" w:eastAsia="Century" w:cs="Century"/>
        </w:rPr>
      </w:pPr>
    </w:p>
    <w:p w:rsidR="30632CB3" w:rsidP="08C628F4" w:rsidRDefault="30632CB3" w14:paraId="3A50B2FC" w14:textId="01942358">
      <w:pPr>
        <w:pStyle w:val="Normal"/>
        <w:rPr>
          <w:rFonts w:ascii="Century" w:hAnsi="Century" w:eastAsia="Century" w:cs="Century"/>
          <w:b w:val="1"/>
          <w:bCs w:val="1"/>
          <w:sz w:val="24"/>
          <w:szCs w:val="24"/>
        </w:rPr>
      </w:pPr>
      <w:r w:rsidRPr="08F56C36" w:rsidR="30632CB3">
        <w:rPr>
          <w:rFonts w:ascii="Century" w:hAnsi="Century" w:eastAsia="Century" w:cs="Century"/>
          <w:b w:val="1"/>
          <w:bCs w:val="1"/>
          <w:sz w:val="24"/>
          <w:szCs w:val="24"/>
        </w:rPr>
        <w:t xml:space="preserve">Caption: </w:t>
      </w:r>
    </w:p>
    <w:p w:rsidR="0DB9FB0E" w:rsidP="08F56C36" w:rsidRDefault="0DB9FB0E" w14:paraId="386DB0E5" w14:textId="58E007AD">
      <w:pPr>
        <w:pStyle w:val="Heading3"/>
        <w:suppressLineNumbers w:val="0"/>
        <w:bidi w:val="0"/>
        <w:spacing w:before="200" w:beforeAutospacing="off" w:after="0" w:afterAutospacing="off" w:line="276" w:lineRule="auto"/>
        <w:ind w:left="0" w:right="0"/>
        <w:jc w:val="left"/>
        <w:rPr>
          <w:rFonts w:ascii="Century" w:hAnsi="Century" w:eastAsia="Century" w:cs="Century"/>
          <w:b w:val="0"/>
          <w:bCs w:val="0"/>
          <w:i w:val="1"/>
          <w:iCs w:val="1"/>
          <w:color w:val="auto"/>
          <w:sz w:val="24"/>
          <w:szCs w:val="24"/>
        </w:rPr>
      </w:pPr>
      <w:r w:rsidRPr="08F56C36" w:rsidR="0DB9FB0E">
        <w:rPr>
          <w:rFonts w:ascii="Century" w:hAnsi="Century" w:eastAsia="Century" w:cs="Century"/>
          <w:b w:val="0"/>
          <w:bCs w:val="0"/>
          <w:i w:val="1"/>
          <w:iCs w:val="1"/>
          <w:color w:val="auto"/>
          <w:sz w:val="24"/>
          <w:szCs w:val="24"/>
        </w:rPr>
        <w:t xml:space="preserve">Do you have a sister, friend, mother, or aunt who was pregnant in BC between May 31, 1980, and May 8, 2026? </w:t>
      </w:r>
    </w:p>
    <w:p w:rsidR="0DB9FB0E" w:rsidP="08F56C36" w:rsidRDefault="0DB9FB0E" w14:paraId="45AC46BC" w14:textId="67A66AB4">
      <w:pPr>
        <w:pStyle w:val="Heading3"/>
        <w:bidi w:val="0"/>
        <w:spacing w:before="200" w:beforeAutospacing="off" w:after="0" w:afterAutospacing="off" w:line="276" w:lineRule="auto"/>
        <w:ind w:left="0" w:right="0"/>
        <w:jc w:val="left"/>
        <w:rPr>
          <w:rFonts w:ascii="Century" w:hAnsi="Century" w:eastAsia="Century" w:cs="Century"/>
          <w:b w:val="0"/>
          <w:bCs w:val="0"/>
          <w:i w:val="1"/>
          <w:iCs w:val="1"/>
          <w:color w:val="auto"/>
          <w:sz w:val="24"/>
          <w:szCs w:val="24"/>
        </w:rPr>
      </w:pPr>
      <w:r w:rsidRPr="08F56C36" w:rsidR="0DB9FB0E">
        <w:rPr>
          <w:rFonts w:ascii="Century" w:hAnsi="Century" w:eastAsia="Century" w:cs="Century"/>
          <w:b w:val="0"/>
          <w:bCs w:val="0"/>
          <w:i w:val="1"/>
          <w:iCs w:val="1"/>
          <w:color w:val="auto"/>
          <w:sz w:val="24"/>
          <w:szCs w:val="24"/>
        </w:rPr>
        <w:t xml:space="preserve">A Birth Alert may have been sent about them, without their knowledge. They may be part of the Birth Alerts BC Class Action. </w:t>
      </w:r>
    </w:p>
    <w:p w:rsidR="0DB9FB0E" w:rsidP="08F56C36" w:rsidRDefault="0DB9FB0E" w14:paraId="2EDB8370" w14:textId="46DDD1A7">
      <w:pPr>
        <w:pStyle w:val="Heading3"/>
        <w:bidi w:val="0"/>
        <w:spacing w:before="200" w:beforeAutospacing="off" w:after="0" w:afterAutospacing="off" w:line="276" w:lineRule="auto"/>
        <w:ind w:left="0" w:right="0"/>
        <w:jc w:val="left"/>
        <w:rPr>
          <w:rFonts w:ascii="Century" w:hAnsi="Century" w:eastAsia="Century" w:cs="Century"/>
          <w:b w:val="0"/>
          <w:bCs w:val="0"/>
          <w:i w:val="1"/>
          <w:iCs w:val="1"/>
          <w:color w:val="auto"/>
          <w:sz w:val="24"/>
          <w:szCs w:val="24"/>
        </w:rPr>
      </w:pPr>
      <w:r w:rsidRPr="08F56C36" w:rsidR="0DB9FB0E">
        <w:rPr>
          <w:rFonts w:ascii="Century" w:hAnsi="Century" w:eastAsia="Century" w:cs="Century"/>
          <w:b w:val="0"/>
          <w:bCs w:val="0"/>
          <w:i w:val="1"/>
          <w:iCs w:val="1"/>
          <w:color w:val="auto"/>
          <w:sz w:val="24"/>
          <w:szCs w:val="24"/>
        </w:rPr>
        <w:t xml:space="preserve"> </w:t>
      </w:r>
      <w:r w:rsidRPr="08F56C36" w:rsidR="0DB9FB0E">
        <w:rPr>
          <w:rFonts w:ascii="Century" w:hAnsi="Century" w:eastAsia="Century" w:cs="Century"/>
          <w:b w:val="0"/>
          <w:bCs w:val="0"/>
          <w:i w:val="1"/>
          <w:iCs w:val="1"/>
          <w:color w:val="auto"/>
          <w:sz w:val="24"/>
          <w:szCs w:val="24"/>
        </w:rPr>
        <w:t xml:space="preserve">Share this post with them, or the link to the website: www.BirthAlertsBC.ca  </w:t>
      </w:r>
    </w:p>
    <w:p w:rsidRPr="00591C02" w:rsidR="00901F03" w:rsidP="00591C02" w:rsidRDefault="00901F03" w14:paraId="7530A8E6" w14:textId="0CADB2B2">
      <w:pPr>
        <w:rPr>
          <w:rFonts w:ascii="Arial" w:hAnsi="Arial" w:cs="Arial"/>
          <w:sz w:val="21"/>
          <w:szCs w:val="21"/>
        </w:rPr>
      </w:pPr>
    </w:p>
    <w:sectPr w:rsidRPr="00591C02" w:rsidR="00901F03" w:rsidSect="00C860D1"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20160" w:h="12240" w:orient="landscape" w:code="5"/>
      <w:pgMar w:top="1440" w:right="1440" w:bottom="1019" w:left="1440" w:header="708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95288" w:rsidP="00965EA2" w:rsidRDefault="00095288" w14:paraId="549DE5A0" w14:textId="77777777">
      <w:pPr>
        <w:spacing w:after="0" w:line="240" w:lineRule="auto"/>
      </w:pPr>
      <w:r>
        <w:separator/>
      </w:r>
    </w:p>
  </w:endnote>
  <w:endnote w:type="continuationSeparator" w:id="0">
    <w:p w:rsidR="00095288" w:rsidP="00965EA2" w:rsidRDefault="00095288" w14:paraId="4B952D69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panose1 w:val="00000000000000000000"/>
    <w:charset w:val="00"/>
    <w:family w:val="roman"/>
    <w:notTrueType/>
    <w:pitch w:val="default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Century">
    <w:panose1 w:val="02040603050705020303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98742063"/>
      <w:docPartObj>
        <w:docPartGallery w:val="Page Numbers (Bottom of Page)"/>
        <w:docPartUnique/>
      </w:docPartObj>
    </w:sdtPr>
    <w:sdtEndPr/>
    <w:sdtContent>
      <w:p w:rsidR="00965EA2" w:rsidRDefault="00965EA2" w14:paraId="118EBE06" w14:textId="6295B126">
        <w:pPr>
          <w:pStyle w:val="Footer"/>
          <w:framePr w:wrap="none" w:hAnchor="margin" w:vAnchor="text" w:xAlign="right" w:y="1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fldChar w:fldCharType="end"/>
        </w:r>
      </w:p>
    </w:sdtContent>
  </w:sdt>
  <w:p w:rsidR="00965EA2" w:rsidP="00965EA2" w:rsidRDefault="00965EA2" w14:paraId="7B9A6FF0" w14:textId="7777777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83645353"/>
      <w:docPartObj>
        <w:docPartGallery w:val="Page Numbers (Bottom of Page)"/>
        <w:docPartUnique/>
      </w:docPartObj>
    </w:sdtPr>
    <w:sdtEndPr>
      <w:rPr>
        <w:rFonts w:ascii="Arial" w:hAnsi="Arial" w:cs="Arial"/>
        <w:color w:val="808080" w:themeColor="background1" w:themeShade="80"/>
        <w:sz w:val="16"/>
        <w:szCs w:val="16"/>
      </w:rPr>
    </w:sdtEndPr>
    <w:sdtContent>
      <w:p w:rsidRPr="00965EA2" w:rsidR="00965EA2" w:rsidRDefault="00965EA2" w14:paraId="015AEE17" w14:textId="463AC4C7">
        <w:pPr>
          <w:pStyle w:val="Footer"/>
          <w:framePr w:wrap="none" w:hAnchor="margin" w:vAnchor="text" w:xAlign="right" w:y="1"/>
          <w:rPr>
            <w:rFonts w:ascii="Arial" w:hAnsi="Arial" w:cs="Arial"/>
            <w:color w:val="808080" w:themeColor="background1" w:themeShade="80"/>
            <w:sz w:val="16"/>
            <w:szCs w:val="16"/>
          </w:rPr>
        </w:pP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begin"/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instrText xml:space="preserve"> PAGE </w:instrText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separate"/>
        </w:r>
        <w:r w:rsidRPr="00965EA2">
          <w:rPr>
            <w:rFonts w:ascii="Arial" w:hAnsi="Arial" w:cs="Arial"/>
            <w:noProof/>
            <w:color w:val="808080" w:themeColor="background1" w:themeShade="80"/>
            <w:sz w:val="16"/>
            <w:szCs w:val="16"/>
          </w:rPr>
          <w:t>2</w:t>
        </w:r>
        <w:r w:rsidRPr="00965EA2">
          <w:rPr>
            <w:rFonts w:ascii="Arial" w:hAnsi="Arial" w:cs="Arial"/>
            <w:color w:val="808080" w:themeColor="background1" w:themeShade="80"/>
            <w:sz w:val="16"/>
            <w:szCs w:val="16"/>
          </w:rPr>
          <w:fldChar w:fldCharType="end"/>
        </w:r>
      </w:p>
    </w:sdtContent>
  </w:sdt>
  <w:p w:rsidR="00965EA2" w:rsidP="00965EA2" w:rsidRDefault="00965EA2" w14:paraId="2025C2B3" w14:textId="343978C1">
    <w:pPr>
      <w:pStyle w:val="Footer"/>
      <w:ind w:right="360" w:hanging="141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965EA2" w:rsidP="00965EA2" w:rsidRDefault="00965EA2" w14:paraId="1102C8A1" w14:textId="45C70106">
    <w:pPr>
      <w:pStyle w:val="Footer"/>
      <w:ind w:left="-141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95288" w:rsidP="00965EA2" w:rsidRDefault="00095288" w14:paraId="7B97FDEA" w14:textId="77777777">
      <w:pPr>
        <w:spacing w:after="0" w:line="240" w:lineRule="auto"/>
      </w:pPr>
      <w:r>
        <w:separator/>
      </w:r>
    </w:p>
  </w:footnote>
  <w:footnote w:type="continuationSeparator" w:id="0">
    <w:p w:rsidR="00095288" w:rsidP="00965EA2" w:rsidRDefault="00095288" w14:paraId="1EB47806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65EA2" w:rsidP="00965EA2" w:rsidRDefault="00965EA2" w14:paraId="1ADD131E" w14:textId="47507E26">
    <w:pPr>
      <w:pStyle w:val="Header"/>
      <w:tabs>
        <w:tab w:val="clear" w:pos="9360"/>
        <w:tab w:val="right" w:pos="9356"/>
      </w:tabs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60447D3" wp14:editId="43990C92">
              <wp:simplePos x="0" y="0"/>
              <wp:positionH relativeFrom="column">
                <wp:posOffset>-231648</wp:posOffset>
              </wp:positionH>
              <wp:positionV relativeFrom="paragraph">
                <wp:posOffset>172212</wp:posOffset>
              </wp:positionV>
              <wp:extent cx="3670587" cy="210488"/>
              <wp:effectExtent l="0" t="0" r="0" b="5715"/>
              <wp:wrapNone/>
              <wp:docPr id="213874482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70587" cy="210488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Pr="00965EA2" w:rsidR="00965EA2" w:rsidRDefault="00CE39DF" w14:paraId="3FCC8DF5" w14:textId="651C006A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 xml:space="preserve">BABC </w:t>
                          </w:r>
                          <w:r w:rsidR="00144666"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>Organic Social Content</w:t>
                          </w:r>
                          <w:r w:rsidR="00F25055">
                            <w:rPr>
                              <w:rFonts w:ascii="Arial" w:hAnsi="Arial" w:cs="Arial"/>
                              <w:color w:val="808080" w:themeColor="background1" w:themeShade="80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 w14:anchorId="760447D3">
              <v:stroke joinstyle="miter"/>
              <v:path gradientshapeok="t" o:connecttype="rect"/>
            </v:shapetype>
            <v:shape id="Text Box 5" style="position:absolute;left:0;text-align:left;margin-left:-18.25pt;margin-top:13.55pt;width:289pt;height:16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color="white [3201]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">
              <v:textbox>
                <w:txbxContent>
                  <w:p w:rsidRPr="00965EA2" w:rsidR="00965EA2" w:rsidRDefault="00CE39DF" w14:paraId="3FCC8DF5" w14:textId="651C006A">
                    <w:pPr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 xml:space="preserve">BABC </w:t>
                    </w:r>
                    <w:r w:rsidR="00144666"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>Organic Social Content</w:t>
                    </w:r>
                    <w:r w:rsidR="00F25055">
                      <w:rPr>
                        <w:rFonts w:ascii="Arial" w:hAnsi="Arial" w:cs="Arial"/>
                        <w:color w:val="808080" w:themeColor="background1" w:themeShade="80"/>
                        <w:sz w:val="16"/>
                        <w:szCs w:val="16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137FF4D8" wp14:editId="5540ABF9">
          <wp:extent cx="429260" cy="429260"/>
          <wp:effectExtent l="0" t="0" r="2540" b="2540"/>
          <wp:docPr id="1123521737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3521737" name="Picture 112352173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H="1">
                    <a:off x="0" y="0"/>
                    <a:ext cx="444933" cy="4449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965EA2" w:rsidP="00965EA2" w:rsidRDefault="00965EA2" w14:paraId="35EDFC1E" w14:textId="434CD594">
    <w:pPr>
      <w:pStyle w:val="Header"/>
      <w:ind w:left="-567"/>
    </w:pPr>
    <w:r>
      <w:rPr>
        <w:noProof/>
      </w:rPr>
      <w:drawing>
        <wp:inline distT="0" distB="0" distL="0" distR="0" wp14:anchorId="75AA6322" wp14:editId="433D0DD3">
          <wp:extent cx="1716573" cy="519373"/>
          <wp:effectExtent l="0" t="0" r="0" b="1905"/>
          <wp:docPr id="178311519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3115190" name="Picture 17831151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92993" cy="57275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F1443"/>
    <w:multiLevelType w:val="hybridMultilevel"/>
    <w:tmpl w:val="F3ACB71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4C94F2F"/>
    <w:multiLevelType w:val="hybridMultilevel"/>
    <w:tmpl w:val="FA6ED89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B0455A9"/>
    <w:multiLevelType w:val="hybridMultilevel"/>
    <w:tmpl w:val="126E81E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0BC53433"/>
    <w:multiLevelType w:val="hybridMultilevel"/>
    <w:tmpl w:val="93C2058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04A1487"/>
    <w:multiLevelType w:val="hybridMultilevel"/>
    <w:tmpl w:val="746E1D68"/>
    <w:lvl w:ilvl="0" w:tplc="04090001">
      <w:start w:val="1"/>
      <w:numFmt w:val="bullet"/>
      <w:pStyle w:val="ListBullet2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126611EA"/>
    <w:multiLevelType w:val="hybridMultilevel"/>
    <w:tmpl w:val="E30025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735421"/>
    <w:multiLevelType w:val="hybridMultilevel"/>
    <w:tmpl w:val="58505FC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4EF495B"/>
    <w:multiLevelType w:val="hybridMultilevel"/>
    <w:tmpl w:val="EC784F2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88E27E4"/>
    <w:multiLevelType w:val="hybridMultilevel"/>
    <w:tmpl w:val="71C61A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1C9B2339"/>
    <w:multiLevelType w:val="hybridMultilevel"/>
    <w:tmpl w:val="14789568"/>
    <w:lvl w:ilvl="0" w:tplc="0409000F">
      <w:start w:val="1"/>
      <w:numFmt w:val="decimal"/>
      <w:pStyle w:val="ListNumber3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9067B4"/>
    <w:multiLevelType w:val="hybridMultilevel"/>
    <w:tmpl w:val="73C2434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26194313"/>
    <w:multiLevelType w:val="hybridMultilevel"/>
    <w:tmpl w:val="C1BCDA7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305321E2"/>
    <w:multiLevelType w:val="multilevel"/>
    <w:tmpl w:val="339420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3" w15:restartNumberingAfterBreak="0">
    <w:nsid w:val="31DD2E98"/>
    <w:multiLevelType w:val="hybridMultilevel"/>
    <w:tmpl w:val="7160F64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3CBF27AC"/>
    <w:multiLevelType w:val="hybridMultilevel"/>
    <w:tmpl w:val="112AC2FC"/>
    <w:lvl w:ilvl="0" w:tplc="FFFFFFFF">
      <w:start w:val="1"/>
      <w:numFmt w:val="decimal"/>
      <w:pStyle w:val="ListNumber2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D767A3"/>
    <w:multiLevelType w:val="hybridMultilevel"/>
    <w:tmpl w:val="327E98B2"/>
    <w:lvl w:ilvl="0" w:tplc="04090001">
      <w:start w:val="1"/>
      <w:numFmt w:val="bullet"/>
      <w:pStyle w:val="ListBullet3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43A55EF5"/>
    <w:multiLevelType w:val="hybridMultilevel"/>
    <w:tmpl w:val="4FDC12B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47F82FB4"/>
    <w:multiLevelType w:val="multilevel"/>
    <w:tmpl w:val="8F8A2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4931188E"/>
    <w:multiLevelType w:val="multilevel"/>
    <w:tmpl w:val="7FE84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4E293F7B"/>
    <w:multiLevelType w:val="hybridMultilevel"/>
    <w:tmpl w:val="439AC2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121EC0"/>
    <w:multiLevelType w:val="hybridMultilevel"/>
    <w:tmpl w:val="B8BED27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50994F00"/>
    <w:multiLevelType w:val="hybridMultilevel"/>
    <w:tmpl w:val="DACA2DF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53051ADE"/>
    <w:multiLevelType w:val="hybridMultilevel"/>
    <w:tmpl w:val="E46E0E9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589105B4"/>
    <w:multiLevelType w:val="hybridMultilevel"/>
    <w:tmpl w:val="112AC2FC"/>
    <w:lvl w:ilvl="0" w:tplc="0409000F">
      <w:start w:val="1"/>
      <w:numFmt w:val="decimal"/>
      <w:pStyle w:val="ListNumb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D402C09"/>
    <w:multiLevelType w:val="hybridMultilevel"/>
    <w:tmpl w:val="339665F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61BA6AFD"/>
    <w:multiLevelType w:val="hybridMultilevel"/>
    <w:tmpl w:val="93942C2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63091A86"/>
    <w:multiLevelType w:val="hybridMultilevel"/>
    <w:tmpl w:val="9B0E18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E35353"/>
    <w:multiLevelType w:val="multilevel"/>
    <w:tmpl w:val="BF9C5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8" w15:restartNumberingAfterBreak="0">
    <w:nsid w:val="6B585535"/>
    <w:multiLevelType w:val="hybridMultilevel"/>
    <w:tmpl w:val="54268A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BFC7B2E"/>
    <w:multiLevelType w:val="multilevel"/>
    <w:tmpl w:val="D764B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0" w15:restartNumberingAfterBreak="0">
    <w:nsid w:val="6FD1059D"/>
    <w:multiLevelType w:val="hybridMultilevel"/>
    <w:tmpl w:val="18E2EB2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72504898"/>
    <w:multiLevelType w:val="hybridMultilevel"/>
    <w:tmpl w:val="46BC2E6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73A24E1D"/>
    <w:multiLevelType w:val="hybridMultilevel"/>
    <w:tmpl w:val="00AAC84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3" w15:restartNumberingAfterBreak="0">
    <w:nsid w:val="75A45F62"/>
    <w:multiLevelType w:val="hybridMultilevel"/>
    <w:tmpl w:val="00E23D46"/>
    <w:lvl w:ilvl="0" w:tplc="04090001">
      <w:start w:val="1"/>
      <w:numFmt w:val="bullet"/>
      <w:pStyle w:val="List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776289745">
    <w:abstractNumId w:val="15"/>
  </w:num>
  <w:num w:numId="2" w16cid:durableId="213352255">
    <w:abstractNumId w:val="33"/>
  </w:num>
  <w:num w:numId="3" w16cid:durableId="515533486">
    <w:abstractNumId w:val="30"/>
  </w:num>
  <w:num w:numId="4" w16cid:durableId="436145165">
    <w:abstractNumId w:val="4"/>
  </w:num>
  <w:num w:numId="5" w16cid:durableId="620460007">
    <w:abstractNumId w:val="9"/>
  </w:num>
  <w:num w:numId="6" w16cid:durableId="743376280">
    <w:abstractNumId w:val="23"/>
  </w:num>
  <w:num w:numId="7" w16cid:durableId="555776131">
    <w:abstractNumId w:val="14"/>
  </w:num>
  <w:num w:numId="8" w16cid:durableId="1951207795">
    <w:abstractNumId w:val="7"/>
  </w:num>
  <w:num w:numId="9" w16cid:durableId="407508869">
    <w:abstractNumId w:val="0"/>
  </w:num>
  <w:num w:numId="10" w16cid:durableId="1690520964">
    <w:abstractNumId w:val="6"/>
  </w:num>
  <w:num w:numId="11" w16cid:durableId="1290696880">
    <w:abstractNumId w:val="22"/>
  </w:num>
  <w:num w:numId="12" w16cid:durableId="1984306720">
    <w:abstractNumId w:val="26"/>
  </w:num>
  <w:num w:numId="13" w16cid:durableId="2019693035">
    <w:abstractNumId w:val="17"/>
  </w:num>
  <w:num w:numId="14" w16cid:durableId="702246703">
    <w:abstractNumId w:val="13"/>
  </w:num>
  <w:num w:numId="15" w16cid:durableId="1045103337">
    <w:abstractNumId w:val="19"/>
  </w:num>
  <w:num w:numId="16" w16cid:durableId="1303150540">
    <w:abstractNumId w:val="3"/>
  </w:num>
  <w:num w:numId="17" w16cid:durableId="1547061099">
    <w:abstractNumId w:val="5"/>
  </w:num>
  <w:num w:numId="18" w16cid:durableId="396780202">
    <w:abstractNumId w:val="12"/>
  </w:num>
  <w:num w:numId="19" w16cid:durableId="1716082470">
    <w:abstractNumId w:val="27"/>
  </w:num>
  <w:num w:numId="20" w16cid:durableId="1612083296">
    <w:abstractNumId w:val="32"/>
  </w:num>
  <w:num w:numId="21" w16cid:durableId="353962396">
    <w:abstractNumId w:val="25"/>
  </w:num>
  <w:num w:numId="22" w16cid:durableId="642389699">
    <w:abstractNumId w:val="28"/>
  </w:num>
  <w:num w:numId="23" w16cid:durableId="121657705">
    <w:abstractNumId w:val="18"/>
  </w:num>
  <w:num w:numId="24" w16cid:durableId="2024090611">
    <w:abstractNumId w:val="29"/>
  </w:num>
  <w:num w:numId="25" w16cid:durableId="1755859515">
    <w:abstractNumId w:val="1"/>
  </w:num>
  <w:num w:numId="26" w16cid:durableId="634413494">
    <w:abstractNumId w:val="21"/>
  </w:num>
  <w:num w:numId="27" w16cid:durableId="304285866">
    <w:abstractNumId w:val="10"/>
  </w:num>
  <w:num w:numId="28" w16cid:durableId="250698145">
    <w:abstractNumId w:val="16"/>
  </w:num>
  <w:num w:numId="29" w16cid:durableId="1775048864">
    <w:abstractNumId w:val="31"/>
  </w:num>
  <w:num w:numId="30" w16cid:durableId="1527870054">
    <w:abstractNumId w:val="2"/>
  </w:num>
  <w:num w:numId="31" w16cid:durableId="1526865920">
    <w:abstractNumId w:val="24"/>
  </w:num>
  <w:num w:numId="32" w16cid:durableId="453908182">
    <w:abstractNumId w:val="20"/>
  </w:num>
  <w:num w:numId="33" w16cid:durableId="794562080">
    <w:abstractNumId w:val="11"/>
  </w:num>
  <w:num w:numId="34" w16cid:durableId="1901287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dirty"/>
  <w:trackRevisions w:val="false"/>
  <w:defaultTabStop w:val="720"/>
  <w:characterSpacingControl w:val="doNotCompress"/>
  <w:alwaysMergeEmptyNamespac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5EA2"/>
    <w:rsid w:val="000001BF"/>
    <w:rsid w:val="000046EA"/>
    <w:rsid w:val="00012139"/>
    <w:rsid w:val="000152FE"/>
    <w:rsid w:val="00017451"/>
    <w:rsid w:val="00020A8A"/>
    <w:rsid w:val="00025DC6"/>
    <w:rsid w:val="00026435"/>
    <w:rsid w:val="00032CD3"/>
    <w:rsid w:val="000349C0"/>
    <w:rsid w:val="00040197"/>
    <w:rsid w:val="0005112B"/>
    <w:rsid w:val="00051724"/>
    <w:rsid w:val="000517D5"/>
    <w:rsid w:val="0005472B"/>
    <w:rsid w:val="00066E8A"/>
    <w:rsid w:val="000707C8"/>
    <w:rsid w:val="000732C8"/>
    <w:rsid w:val="00074A05"/>
    <w:rsid w:val="00074BBE"/>
    <w:rsid w:val="0008056F"/>
    <w:rsid w:val="00081BB3"/>
    <w:rsid w:val="0008204B"/>
    <w:rsid w:val="00082403"/>
    <w:rsid w:val="00095288"/>
    <w:rsid w:val="00095C84"/>
    <w:rsid w:val="000B170C"/>
    <w:rsid w:val="000B4954"/>
    <w:rsid w:val="000B5AB5"/>
    <w:rsid w:val="000C1E1D"/>
    <w:rsid w:val="000C25DC"/>
    <w:rsid w:val="000C50D0"/>
    <w:rsid w:val="000C6605"/>
    <w:rsid w:val="000D32A9"/>
    <w:rsid w:val="000D4CF8"/>
    <w:rsid w:val="000E37D2"/>
    <w:rsid w:val="000E4E6A"/>
    <w:rsid w:val="000F0B21"/>
    <w:rsid w:val="000F270D"/>
    <w:rsid w:val="000F2EBD"/>
    <w:rsid w:val="000F39F6"/>
    <w:rsid w:val="000F7E1A"/>
    <w:rsid w:val="00100EFF"/>
    <w:rsid w:val="001015C0"/>
    <w:rsid w:val="00101F18"/>
    <w:rsid w:val="00104877"/>
    <w:rsid w:val="00104ECB"/>
    <w:rsid w:val="00106C36"/>
    <w:rsid w:val="00106C7B"/>
    <w:rsid w:val="001115D4"/>
    <w:rsid w:val="001129F5"/>
    <w:rsid w:val="00112E15"/>
    <w:rsid w:val="0012115A"/>
    <w:rsid w:val="00127C34"/>
    <w:rsid w:val="0013130F"/>
    <w:rsid w:val="00134307"/>
    <w:rsid w:val="0013610C"/>
    <w:rsid w:val="00144666"/>
    <w:rsid w:val="00146B12"/>
    <w:rsid w:val="00146F6F"/>
    <w:rsid w:val="00150774"/>
    <w:rsid w:val="00152D4A"/>
    <w:rsid w:val="00152D57"/>
    <w:rsid w:val="00171FC6"/>
    <w:rsid w:val="001766BC"/>
    <w:rsid w:val="00182F7E"/>
    <w:rsid w:val="00183A17"/>
    <w:rsid w:val="00185BA1"/>
    <w:rsid w:val="001A13B6"/>
    <w:rsid w:val="001A7429"/>
    <w:rsid w:val="001B0620"/>
    <w:rsid w:val="001B350E"/>
    <w:rsid w:val="001C2E6F"/>
    <w:rsid w:val="001C3237"/>
    <w:rsid w:val="001D10EA"/>
    <w:rsid w:val="001D1FA6"/>
    <w:rsid w:val="001D4913"/>
    <w:rsid w:val="001E23C1"/>
    <w:rsid w:val="001E2BFE"/>
    <w:rsid w:val="001F016A"/>
    <w:rsid w:val="001F2076"/>
    <w:rsid w:val="001F79ED"/>
    <w:rsid w:val="00201D11"/>
    <w:rsid w:val="002042F2"/>
    <w:rsid w:val="00211912"/>
    <w:rsid w:val="00213E67"/>
    <w:rsid w:val="00213EC4"/>
    <w:rsid w:val="0021422F"/>
    <w:rsid w:val="00215C35"/>
    <w:rsid w:val="00221A44"/>
    <w:rsid w:val="0022329A"/>
    <w:rsid w:val="002257CE"/>
    <w:rsid w:val="002303FE"/>
    <w:rsid w:val="002378BC"/>
    <w:rsid w:val="00237F1A"/>
    <w:rsid w:val="00254FFA"/>
    <w:rsid w:val="002562A9"/>
    <w:rsid w:val="002576CB"/>
    <w:rsid w:val="0026081E"/>
    <w:rsid w:val="00260C7C"/>
    <w:rsid w:val="00264E34"/>
    <w:rsid w:val="00265C38"/>
    <w:rsid w:val="00272B52"/>
    <w:rsid w:val="00276302"/>
    <w:rsid w:val="0028046B"/>
    <w:rsid w:val="00280E77"/>
    <w:rsid w:val="0028235B"/>
    <w:rsid w:val="00294F91"/>
    <w:rsid w:val="00295935"/>
    <w:rsid w:val="002968C7"/>
    <w:rsid w:val="002A0E08"/>
    <w:rsid w:val="002A0EF1"/>
    <w:rsid w:val="002B633D"/>
    <w:rsid w:val="002B67A2"/>
    <w:rsid w:val="002B6FF6"/>
    <w:rsid w:val="002B7AFA"/>
    <w:rsid w:val="002C193B"/>
    <w:rsid w:val="002C2F4E"/>
    <w:rsid w:val="002D1325"/>
    <w:rsid w:val="002D6AB4"/>
    <w:rsid w:val="002D7EC3"/>
    <w:rsid w:val="002E1A43"/>
    <w:rsid w:val="002E6C4A"/>
    <w:rsid w:val="002E6D09"/>
    <w:rsid w:val="002E7B68"/>
    <w:rsid w:val="002F1BE3"/>
    <w:rsid w:val="002F6022"/>
    <w:rsid w:val="003043C1"/>
    <w:rsid w:val="0031353C"/>
    <w:rsid w:val="00313FD5"/>
    <w:rsid w:val="0031504F"/>
    <w:rsid w:val="00315F88"/>
    <w:rsid w:val="0033032F"/>
    <w:rsid w:val="00337903"/>
    <w:rsid w:val="00347DD1"/>
    <w:rsid w:val="00351BB2"/>
    <w:rsid w:val="00354A54"/>
    <w:rsid w:val="00357592"/>
    <w:rsid w:val="003623D7"/>
    <w:rsid w:val="003677D6"/>
    <w:rsid w:val="003701CA"/>
    <w:rsid w:val="003710A6"/>
    <w:rsid w:val="0037575B"/>
    <w:rsid w:val="003801B3"/>
    <w:rsid w:val="00381653"/>
    <w:rsid w:val="003863C6"/>
    <w:rsid w:val="00386F39"/>
    <w:rsid w:val="00387247"/>
    <w:rsid w:val="003879AD"/>
    <w:rsid w:val="00394B89"/>
    <w:rsid w:val="003951A8"/>
    <w:rsid w:val="003A00B4"/>
    <w:rsid w:val="003A1105"/>
    <w:rsid w:val="003A14B0"/>
    <w:rsid w:val="003B2653"/>
    <w:rsid w:val="003B3669"/>
    <w:rsid w:val="003B4F18"/>
    <w:rsid w:val="003B5696"/>
    <w:rsid w:val="003C130B"/>
    <w:rsid w:val="003C303D"/>
    <w:rsid w:val="003C36FD"/>
    <w:rsid w:val="003C4990"/>
    <w:rsid w:val="003C52F6"/>
    <w:rsid w:val="003C5878"/>
    <w:rsid w:val="003C5CE2"/>
    <w:rsid w:val="003D7A75"/>
    <w:rsid w:val="003E3DFB"/>
    <w:rsid w:val="003E43FF"/>
    <w:rsid w:val="003E4F11"/>
    <w:rsid w:val="003E5B65"/>
    <w:rsid w:val="003F5987"/>
    <w:rsid w:val="003F5C9B"/>
    <w:rsid w:val="004010DC"/>
    <w:rsid w:val="00402BE1"/>
    <w:rsid w:val="00405721"/>
    <w:rsid w:val="00413138"/>
    <w:rsid w:val="00417284"/>
    <w:rsid w:val="00421456"/>
    <w:rsid w:val="004255EB"/>
    <w:rsid w:val="00425AB4"/>
    <w:rsid w:val="00431A0E"/>
    <w:rsid w:val="00435D69"/>
    <w:rsid w:val="00437366"/>
    <w:rsid w:val="00446A20"/>
    <w:rsid w:val="00447A60"/>
    <w:rsid w:val="00450B46"/>
    <w:rsid w:val="0045648E"/>
    <w:rsid w:val="00460046"/>
    <w:rsid w:val="00460281"/>
    <w:rsid w:val="00460C21"/>
    <w:rsid w:val="004629E8"/>
    <w:rsid w:val="00462DC6"/>
    <w:rsid w:val="00463AF9"/>
    <w:rsid w:val="004645E7"/>
    <w:rsid w:val="004652DF"/>
    <w:rsid w:val="00475746"/>
    <w:rsid w:val="00475F2A"/>
    <w:rsid w:val="0047668E"/>
    <w:rsid w:val="004818E0"/>
    <w:rsid w:val="00496936"/>
    <w:rsid w:val="004A0802"/>
    <w:rsid w:val="004A21DB"/>
    <w:rsid w:val="004A3293"/>
    <w:rsid w:val="004A44A6"/>
    <w:rsid w:val="004B2E75"/>
    <w:rsid w:val="004B4961"/>
    <w:rsid w:val="004B50F2"/>
    <w:rsid w:val="004B51BE"/>
    <w:rsid w:val="004B6B86"/>
    <w:rsid w:val="004C320E"/>
    <w:rsid w:val="004C349A"/>
    <w:rsid w:val="004C677E"/>
    <w:rsid w:val="004D1FF1"/>
    <w:rsid w:val="004D4C50"/>
    <w:rsid w:val="004E0DC0"/>
    <w:rsid w:val="004E1551"/>
    <w:rsid w:val="004E2A72"/>
    <w:rsid w:val="004E35FF"/>
    <w:rsid w:val="004E42F4"/>
    <w:rsid w:val="004E5250"/>
    <w:rsid w:val="004E7229"/>
    <w:rsid w:val="004F4E8C"/>
    <w:rsid w:val="004F6DF1"/>
    <w:rsid w:val="00505DB4"/>
    <w:rsid w:val="005062A1"/>
    <w:rsid w:val="00514ED9"/>
    <w:rsid w:val="0051738B"/>
    <w:rsid w:val="00521FEE"/>
    <w:rsid w:val="00524F19"/>
    <w:rsid w:val="00525B2D"/>
    <w:rsid w:val="00526738"/>
    <w:rsid w:val="00542CC1"/>
    <w:rsid w:val="00543DDB"/>
    <w:rsid w:val="005525F1"/>
    <w:rsid w:val="00553533"/>
    <w:rsid w:val="0055548D"/>
    <w:rsid w:val="00555A3E"/>
    <w:rsid w:val="00557FB4"/>
    <w:rsid w:val="005614EF"/>
    <w:rsid w:val="00565938"/>
    <w:rsid w:val="005813A9"/>
    <w:rsid w:val="00581D60"/>
    <w:rsid w:val="00581D85"/>
    <w:rsid w:val="00582DDB"/>
    <w:rsid w:val="00584B14"/>
    <w:rsid w:val="005855A6"/>
    <w:rsid w:val="00591C02"/>
    <w:rsid w:val="00592240"/>
    <w:rsid w:val="005949DC"/>
    <w:rsid w:val="0059602D"/>
    <w:rsid w:val="005A214D"/>
    <w:rsid w:val="005A41CD"/>
    <w:rsid w:val="005A66B9"/>
    <w:rsid w:val="005A6B82"/>
    <w:rsid w:val="005B2533"/>
    <w:rsid w:val="005B6D9A"/>
    <w:rsid w:val="005C5510"/>
    <w:rsid w:val="005D1C67"/>
    <w:rsid w:val="005D223C"/>
    <w:rsid w:val="005D42A4"/>
    <w:rsid w:val="005E0FD5"/>
    <w:rsid w:val="005E3F57"/>
    <w:rsid w:val="005E4012"/>
    <w:rsid w:val="005F03FF"/>
    <w:rsid w:val="005F2D07"/>
    <w:rsid w:val="005F3B95"/>
    <w:rsid w:val="005F61BF"/>
    <w:rsid w:val="00603F2E"/>
    <w:rsid w:val="00606192"/>
    <w:rsid w:val="006137CD"/>
    <w:rsid w:val="00613818"/>
    <w:rsid w:val="00616F0C"/>
    <w:rsid w:val="006243AA"/>
    <w:rsid w:val="00624A14"/>
    <w:rsid w:val="006318EE"/>
    <w:rsid w:val="006339B2"/>
    <w:rsid w:val="006339F5"/>
    <w:rsid w:val="00635E85"/>
    <w:rsid w:val="00636A06"/>
    <w:rsid w:val="006377AE"/>
    <w:rsid w:val="0064066D"/>
    <w:rsid w:val="00642631"/>
    <w:rsid w:val="006439BC"/>
    <w:rsid w:val="00645955"/>
    <w:rsid w:val="00651C6B"/>
    <w:rsid w:val="00654E97"/>
    <w:rsid w:val="00660A33"/>
    <w:rsid w:val="00664C40"/>
    <w:rsid w:val="006659F1"/>
    <w:rsid w:val="006748DD"/>
    <w:rsid w:val="00674F78"/>
    <w:rsid w:val="006765D2"/>
    <w:rsid w:val="00680116"/>
    <w:rsid w:val="00681C2A"/>
    <w:rsid w:val="00686368"/>
    <w:rsid w:val="00686D56"/>
    <w:rsid w:val="00694542"/>
    <w:rsid w:val="00695046"/>
    <w:rsid w:val="00695094"/>
    <w:rsid w:val="00695E3E"/>
    <w:rsid w:val="006974B5"/>
    <w:rsid w:val="006A2920"/>
    <w:rsid w:val="006A4492"/>
    <w:rsid w:val="006A775F"/>
    <w:rsid w:val="006A7D75"/>
    <w:rsid w:val="006B18BF"/>
    <w:rsid w:val="006C0615"/>
    <w:rsid w:val="006C1E5D"/>
    <w:rsid w:val="006C38DA"/>
    <w:rsid w:val="006C3C5B"/>
    <w:rsid w:val="006C7BAF"/>
    <w:rsid w:val="006D1AA1"/>
    <w:rsid w:val="006E2622"/>
    <w:rsid w:val="006E29B7"/>
    <w:rsid w:val="006E2BD8"/>
    <w:rsid w:val="006E3182"/>
    <w:rsid w:val="006E4C87"/>
    <w:rsid w:val="006F1964"/>
    <w:rsid w:val="006F2740"/>
    <w:rsid w:val="006F46D1"/>
    <w:rsid w:val="00701ACF"/>
    <w:rsid w:val="00704FCA"/>
    <w:rsid w:val="007073CA"/>
    <w:rsid w:val="00713CA1"/>
    <w:rsid w:val="0071594C"/>
    <w:rsid w:val="0071798C"/>
    <w:rsid w:val="00721A9C"/>
    <w:rsid w:val="00722804"/>
    <w:rsid w:val="007233DC"/>
    <w:rsid w:val="0072360F"/>
    <w:rsid w:val="00727545"/>
    <w:rsid w:val="0073339F"/>
    <w:rsid w:val="00734718"/>
    <w:rsid w:val="0073717E"/>
    <w:rsid w:val="00740726"/>
    <w:rsid w:val="00746282"/>
    <w:rsid w:val="0074782D"/>
    <w:rsid w:val="00752A30"/>
    <w:rsid w:val="00756209"/>
    <w:rsid w:val="00760A5D"/>
    <w:rsid w:val="00760EDF"/>
    <w:rsid w:val="00771973"/>
    <w:rsid w:val="007723F0"/>
    <w:rsid w:val="0077373C"/>
    <w:rsid w:val="007762A2"/>
    <w:rsid w:val="00790172"/>
    <w:rsid w:val="00794401"/>
    <w:rsid w:val="007A6715"/>
    <w:rsid w:val="007A721E"/>
    <w:rsid w:val="007B1834"/>
    <w:rsid w:val="007C3B36"/>
    <w:rsid w:val="007D3CA5"/>
    <w:rsid w:val="007D4249"/>
    <w:rsid w:val="007D4D81"/>
    <w:rsid w:val="007D705D"/>
    <w:rsid w:val="007D75E7"/>
    <w:rsid w:val="007E076C"/>
    <w:rsid w:val="007E0FDF"/>
    <w:rsid w:val="007E279D"/>
    <w:rsid w:val="007E4406"/>
    <w:rsid w:val="007E6366"/>
    <w:rsid w:val="007F012C"/>
    <w:rsid w:val="007F104B"/>
    <w:rsid w:val="007F6054"/>
    <w:rsid w:val="00802FF3"/>
    <w:rsid w:val="00803F18"/>
    <w:rsid w:val="00807001"/>
    <w:rsid w:val="008079C5"/>
    <w:rsid w:val="008171CB"/>
    <w:rsid w:val="008179B5"/>
    <w:rsid w:val="008259E8"/>
    <w:rsid w:val="008315C4"/>
    <w:rsid w:val="00832B42"/>
    <w:rsid w:val="00834372"/>
    <w:rsid w:val="008372FB"/>
    <w:rsid w:val="00842040"/>
    <w:rsid w:val="00842ABE"/>
    <w:rsid w:val="00843F11"/>
    <w:rsid w:val="008449DA"/>
    <w:rsid w:val="0084709F"/>
    <w:rsid w:val="00847BF9"/>
    <w:rsid w:val="008563CA"/>
    <w:rsid w:val="00860BFF"/>
    <w:rsid w:val="008621D6"/>
    <w:rsid w:val="00863400"/>
    <w:rsid w:val="00864273"/>
    <w:rsid w:val="0086592B"/>
    <w:rsid w:val="008700D4"/>
    <w:rsid w:val="0087221F"/>
    <w:rsid w:val="00874526"/>
    <w:rsid w:val="008747AD"/>
    <w:rsid w:val="00875BD8"/>
    <w:rsid w:val="00881068"/>
    <w:rsid w:val="00881328"/>
    <w:rsid w:val="00887231"/>
    <w:rsid w:val="00887929"/>
    <w:rsid w:val="00891221"/>
    <w:rsid w:val="00892690"/>
    <w:rsid w:val="0089427C"/>
    <w:rsid w:val="0089645E"/>
    <w:rsid w:val="00896C37"/>
    <w:rsid w:val="008B460E"/>
    <w:rsid w:val="008B4C18"/>
    <w:rsid w:val="008B5CE9"/>
    <w:rsid w:val="008B60C0"/>
    <w:rsid w:val="008B6821"/>
    <w:rsid w:val="008C130A"/>
    <w:rsid w:val="008C2ECE"/>
    <w:rsid w:val="008C3742"/>
    <w:rsid w:val="008C38B9"/>
    <w:rsid w:val="008C4B22"/>
    <w:rsid w:val="008E0130"/>
    <w:rsid w:val="008E11A6"/>
    <w:rsid w:val="008E2759"/>
    <w:rsid w:val="008E4D5B"/>
    <w:rsid w:val="008E704E"/>
    <w:rsid w:val="008F21B4"/>
    <w:rsid w:val="009015CE"/>
    <w:rsid w:val="00901F03"/>
    <w:rsid w:val="00911CA7"/>
    <w:rsid w:val="009131B9"/>
    <w:rsid w:val="009139A1"/>
    <w:rsid w:val="00914B2D"/>
    <w:rsid w:val="00914E1A"/>
    <w:rsid w:val="00915FFA"/>
    <w:rsid w:val="00916A07"/>
    <w:rsid w:val="00920FC9"/>
    <w:rsid w:val="00922E40"/>
    <w:rsid w:val="00924B2D"/>
    <w:rsid w:val="00930667"/>
    <w:rsid w:val="009312DE"/>
    <w:rsid w:val="00935E7E"/>
    <w:rsid w:val="0094631B"/>
    <w:rsid w:val="0094762A"/>
    <w:rsid w:val="009541C5"/>
    <w:rsid w:val="0095558C"/>
    <w:rsid w:val="009618F2"/>
    <w:rsid w:val="00965EA2"/>
    <w:rsid w:val="00966196"/>
    <w:rsid w:val="00970CE5"/>
    <w:rsid w:val="00971231"/>
    <w:rsid w:val="00971A14"/>
    <w:rsid w:val="009748BD"/>
    <w:rsid w:val="009763A7"/>
    <w:rsid w:val="00987838"/>
    <w:rsid w:val="00990ACB"/>
    <w:rsid w:val="009917FE"/>
    <w:rsid w:val="00997FBC"/>
    <w:rsid w:val="009A2F93"/>
    <w:rsid w:val="009A517D"/>
    <w:rsid w:val="009B26AA"/>
    <w:rsid w:val="009B295A"/>
    <w:rsid w:val="009B5F9D"/>
    <w:rsid w:val="009C294D"/>
    <w:rsid w:val="009C5D72"/>
    <w:rsid w:val="009D0719"/>
    <w:rsid w:val="009D10D5"/>
    <w:rsid w:val="009D290C"/>
    <w:rsid w:val="009E1703"/>
    <w:rsid w:val="009E2171"/>
    <w:rsid w:val="009E2BDF"/>
    <w:rsid w:val="009F1915"/>
    <w:rsid w:val="009F5DEB"/>
    <w:rsid w:val="00A020B0"/>
    <w:rsid w:val="00A020E2"/>
    <w:rsid w:val="00A07844"/>
    <w:rsid w:val="00A11040"/>
    <w:rsid w:val="00A14434"/>
    <w:rsid w:val="00A15CED"/>
    <w:rsid w:val="00A204A3"/>
    <w:rsid w:val="00A2585C"/>
    <w:rsid w:val="00A331FC"/>
    <w:rsid w:val="00A350A8"/>
    <w:rsid w:val="00A358A7"/>
    <w:rsid w:val="00A37B60"/>
    <w:rsid w:val="00A37C5F"/>
    <w:rsid w:val="00A37D36"/>
    <w:rsid w:val="00A41224"/>
    <w:rsid w:val="00A427CA"/>
    <w:rsid w:val="00A44CD5"/>
    <w:rsid w:val="00A452FA"/>
    <w:rsid w:val="00A469B4"/>
    <w:rsid w:val="00A540BB"/>
    <w:rsid w:val="00A5419B"/>
    <w:rsid w:val="00A55479"/>
    <w:rsid w:val="00A55ADA"/>
    <w:rsid w:val="00A61D8F"/>
    <w:rsid w:val="00A633B5"/>
    <w:rsid w:val="00A80C16"/>
    <w:rsid w:val="00A84594"/>
    <w:rsid w:val="00A8503E"/>
    <w:rsid w:val="00A8524B"/>
    <w:rsid w:val="00A87099"/>
    <w:rsid w:val="00A90BEF"/>
    <w:rsid w:val="00A918FF"/>
    <w:rsid w:val="00A9248E"/>
    <w:rsid w:val="00A93445"/>
    <w:rsid w:val="00A9795C"/>
    <w:rsid w:val="00AA4838"/>
    <w:rsid w:val="00AA682A"/>
    <w:rsid w:val="00AB4418"/>
    <w:rsid w:val="00AB5E5D"/>
    <w:rsid w:val="00AC48E9"/>
    <w:rsid w:val="00AD3FF8"/>
    <w:rsid w:val="00AD59CC"/>
    <w:rsid w:val="00AD7C99"/>
    <w:rsid w:val="00AE3DDF"/>
    <w:rsid w:val="00AE541E"/>
    <w:rsid w:val="00AE67BD"/>
    <w:rsid w:val="00AF6428"/>
    <w:rsid w:val="00B03BA7"/>
    <w:rsid w:val="00B041F3"/>
    <w:rsid w:val="00B07BAF"/>
    <w:rsid w:val="00B10994"/>
    <w:rsid w:val="00B16BC9"/>
    <w:rsid w:val="00B24B89"/>
    <w:rsid w:val="00B269AF"/>
    <w:rsid w:val="00B356FC"/>
    <w:rsid w:val="00B35A2C"/>
    <w:rsid w:val="00B46F4C"/>
    <w:rsid w:val="00B519EF"/>
    <w:rsid w:val="00B558E8"/>
    <w:rsid w:val="00B55D5C"/>
    <w:rsid w:val="00B60161"/>
    <w:rsid w:val="00B65546"/>
    <w:rsid w:val="00B66688"/>
    <w:rsid w:val="00B70AAB"/>
    <w:rsid w:val="00B7132E"/>
    <w:rsid w:val="00B7302D"/>
    <w:rsid w:val="00B73753"/>
    <w:rsid w:val="00B80FCE"/>
    <w:rsid w:val="00B82311"/>
    <w:rsid w:val="00B82419"/>
    <w:rsid w:val="00B826FD"/>
    <w:rsid w:val="00B87053"/>
    <w:rsid w:val="00B90939"/>
    <w:rsid w:val="00B911DF"/>
    <w:rsid w:val="00B91FF7"/>
    <w:rsid w:val="00B95CF4"/>
    <w:rsid w:val="00BA3D70"/>
    <w:rsid w:val="00BA4382"/>
    <w:rsid w:val="00BA75B9"/>
    <w:rsid w:val="00BB25D1"/>
    <w:rsid w:val="00BB60BA"/>
    <w:rsid w:val="00BC49C8"/>
    <w:rsid w:val="00BC5260"/>
    <w:rsid w:val="00BC7956"/>
    <w:rsid w:val="00BD3A85"/>
    <w:rsid w:val="00BD4987"/>
    <w:rsid w:val="00BD4F01"/>
    <w:rsid w:val="00BD57DF"/>
    <w:rsid w:val="00BD69DC"/>
    <w:rsid w:val="00BE1786"/>
    <w:rsid w:val="00BE5743"/>
    <w:rsid w:val="00BF2362"/>
    <w:rsid w:val="00BF54D4"/>
    <w:rsid w:val="00C03136"/>
    <w:rsid w:val="00C04255"/>
    <w:rsid w:val="00C05F45"/>
    <w:rsid w:val="00C1189D"/>
    <w:rsid w:val="00C22263"/>
    <w:rsid w:val="00C2244B"/>
    <w:rsid w:val="00C26E00"/>
    <w:rsid w:val="00C26EF2"/>
    <w:rsid w:val="00C351CD"/>
    <w:rsid w:val="00C37434"/>
    <w:rsid w:val="00C40865"/>
    <w:rsid w:val="00C42B71"/>
    <w:rsid w:val="00C43310"/>
    <w:rsid w:val="00C52549"/>
    <w:rsid w:val="00C55709"/>
    <w:rsid w:val="00C57E48"/>
    <w:rsid w:val="00C624EB"/>
    <w:rsid w:val="00C63627"/>
    <w:rsid w:val="00C65230"/>
    <w:rsid w:val="00C657FB"/>
    <w:rsid w:val="00C66FF0"/>
    <w:rsid w:val="00C73077"/>
    <w:rsid w:val="00C808BA"/>
    <w:rsid w:val="00C81E04"/>
    <w:rsid w:val="00C858C2"/>
    <w:rsid w:val="00C860D1"/>
    <w:rsid w:val="00C86C67"/>
    <w:rsid w:val="00C90570"/>
    <w:rsid w:val="00C910FB"/>
    <w:rsid w:val="00C96057"/>
    <w:rsid w:val="00C9629E"/>
    <w:rsid w:val="00CA0467"/>
    <w:rsid w:val="00CA236D"/>
    <w:rsid w:val="00CA4283"/>
    <w:rsid w:val="00CB2C58"/>
    <w:rsid w:val="00CB5ADD"/>
    <w:rsid w:val="00CB5E4C"/>
    <w:rsid w:val="00CB655C"/>
    <w:rsid w:val="00CB6753"/>
    <w:rsid w:val="00CB7326"/>
    <w:rsid w:val="00CC1203"/>
    <w:rsid w:val="00CC49B8"/>
    <w:rsid w:val="00CC4C70"/>
    <w:rsid w:val="00CC685E"/>
    <w:rsid w:val="00CD04A5"/>
    <w:rsid w:val="00CD178A"/>
    <w:rsid w:val="00CD4679"/>
    <w:rsid w:val="00CD691F"/>
    <w:rsid w:val="00CE0FA5"/>
    <w:rsid w:val="00CE198B"/>
    <w:rsid w:val="00CE2438"/>
    <w:rsid w:val="00CE2CC0"/>
    <w:rsid w:val="00CE39DF"/>
    <w:rsid w:val="00CE3F38"/>
    <w:rsid w:val="00CE4E4F"/>
    <w:rsid w:val="00CE7F7A"/>
    <w:rsid w:val="00CF4F7B"/>
    <w:rsid w:val="00CF5E32"/>
    <w:rsid w:val="00D005C3"/>
    <w:rsid w:val="00D017A5"/>
    <w:rsid w:val="00D0191F"/>
    <w:rsid w:val="00D01B3A"/>
    <w:rsid w:val="00D01DD7"/>
    <w:rsid w:val="00D040C3"/>
    <w:rsid w:val="00D04778"/>
    <w:rsid w:val="00D061F5"/>
    <w:rsid w:val="00D06AC0"/>
    <w:rsid w:val="00D15F10"/>
    <w:rsid w:val="00D1679B"/>
    <w:rsid w:val="00D228B2"/>
    <w:rsid w:val="00D248AA"/>
    <w:rsid w:val="00D2714B"/>
    <w:rsid w:val="00D27E00"/>
    <w:rsid w:val="00D31AD9"/>
    <w:rsid w:val="00D373C8"/>
    <w:rsid w:val="00D374FA"/>
    <w:rsid w:val="00D43351"/>
    <w:rsid w:val="00D455DA"/>
    <w:rsid w:val="00D47A65"/>
    <w:rsid w:val="00D5426F"/>
    <w:rsid w:val="00D55B34"/>
    <w:rsid w:val="00D619EB"/>
    <w:rsid w:val="00D6452D"/>
    <w:rsid w:val="00D65AA7"/>
    <w:rsid w:val="00D70C12"/>
    <w:rsid w:val="00D7351F"/>
    <w:rsid w:val="00D742F9"/>
    <w:rsid w:val="00D75A46"/>
    <w:rsid w:val="00D81CB1"/>
    <w:rsid w:val="00D834EA"/>
    <w:rsid w:val="00D8524B"/>
    <w:rsid w:val="00D928F6"/>
    <w:rsid w:val="00D9358F"/>
    <w:rsid w:val="00D93BD9"/>
    <w:rsid w:val="00D94C0D"/>
    <w:rsid w:val="00DB0B3D"/>
    <w:rsid w:val="00DB4BC8"/>
    <w:rsid w:val="00DB51B2"/>
    <w:rsid w:val="00DB5A59"/>
    <w:rsid w:val="00DC13D8"/>
    <w:rsid w:val="00DC1ABE"/>
    <w:rsid w:val="00DC49C8"/>
    <w:rsid w:val="00DC7281"/>
    <w:rsid w:val="00DD0FDA"/>
    <w:rsid w:val="00DD1A06"/>
    <w:rsid w:val="00DD5A44"/>
    <w:rsid w:val="00DE26F6"/>
    <w:rsid w:val="00DE57B1"/>
    <w:rsid w:val="00DE61C8"/>
    <w:rsid w:val="00DF07CC"/>
    <w:rsid w:val="00DF3183"/>
    <w:rsid w:val="00DF4B30"/>
    <w:rsid w:val="00E00700"/>
    <w:rsid w:val="00E04C0D"/>
    <w:rsid w:val="00E07A31"/>
    <w:rsid w:val="00E10826"/>
    <w:rsid w:val="00E14DDD"/>
    <w:rsid w:val="00E169D3"/>
    <w:rsid w:val="00E2100E"/>
    <w:rsid w:val="00E213C7"/>
    <w:rsid w:val="00E24C3E"/>
    <w:rsid w:val="00E256A2"/>
    <w:rsid w:val="00E25876"/>
    <w:rsid w:val="00E267E5"/>
    <w:rsid w:val="00E31BD8"/>
    <w:rsid w:val="00E321CA"/>
    <w:rsid w:val="00E4224B"/>
    <w:rsid w:val="00E44EFB"/>
    <w:rsid w:val="00E518BF"/>
    <w:rsid w:val="00E56E7B"/>
    <w:rsid w:val="00E62EFC"/>
    <w:rsid w:val="00E65D34"/>
    <w:rsid w:val="00E67298"/>
    <w:rsid w:val="00E74F84"/>
    <w:rsid w:val="00E759CF"/>
    <w:rsid w:val="00E81843"/>
    <w:rsid w:val="00E81BC5"/>
    <w:rsid w:val="00E828C5"/>
    <w:rsid w:val="00E8577E"/>
    <w:rsid w:val="00E8657B"/>
    <w:rsid w:val="00E92BA8"/>
    <w:rsid w:val="00E93331"/>
    <w:rsid w:val="00E9375D"/>
    <w:rsid w:val="00E944DB"/>
    <w:rsid w:val="00E96D37"/>
    <w:rsid w:val="00EA0B30"/>
    <w:rsid w:val="00EA49E4"/>
    <w:rsid w:val="00EA4C34"/>
    <w:rsid w:val="00EA60EC"/>
    <w:rsid w:val="00EB5BBC"/>
    <w:rsid w:val="00EC000D"/>
    <w:rsid w:val="00EC00D8"/>
    <w:rsid w:val="00ED2A2B"/>
    <w:rsid w:val="00ED3DCB"/>
    <w:rsid w:val="00ED5BE4"/>
    <w:rsid w:val="00EE1BD9"/>
    <w:rsid w:val="00EE690B"/>
    <w:rsid w:val="00EE6A25"/>
    <w:rsid w:val="00EE6C75"/>
    <w:rsid w:val="00EE7A86"/>
    <w:rsid w:val="00EF0AAF"/>
    <w:rsid w:val="00EF3C90"/>
    <w:rsid w:val="00EF4402"/>
    <w:rsid w:val="00EF723A"/>
    <w:rsid w:val="00F00C8C"/>
    <w:rsid w:val="00F05A4C"/>
    <w:rsid w:val="00F05B49"/>
    <w:rsid w:val="00F12464"/>
    <w:rsid w:val="00F1431B"/>
    <w:rsid w:val="00F20D21"/>
    <w:rsid w:val="00F22966"/>
    <w:rsid w:val="00F25055"/>
    <w:rsid w:val="00F27B6E"/>
    <w:rsid w:val="00F27EE5"/>
    <w:rsid w:val="00F30560"/>
    <w:rsid w:val="00F319F7"/>
    <w:rsid w:val="00F37519"/>
    <w:rsid w:val="00F449FD"/>
    <w:rsid w:val="00F45919"/>
    <w:rsid w:val="00F45AC5"/>
    <w:rsid w:val="00F47AA8"/>
    <w:rsid w:val="00F53446"/>
    <w:rsid w:val="00F54134"/>
    <w:rsid w:val="00F61836"/>
    <w:rsid w:val="00F6241A"/>
    <w:rsid w:val="00F65154"/>
    <w:rsid w:val="00F72131"/>
    <w:rsid w:val="00F73552"/>
    <w:rsid w:val="00F80A1D"/>
    <w:rsid w:val="00F80EC3"/>
    <w:rsid w:val="00F80ED3"/>
    <w:rsid w:val="00F8158F"/>
    <w:rsid w:val="00F870B7"/>
    <w:rsid w:val="00F92DA5"/>
    <w:rsid w:val="00F94610"/>
    <w:rsid w:val="00FA11F7"/>
    <w:rsid w:val="00FA3116"/>
    <w:rsid w:val="00FA526B"/>
    <w:rsid w:val="00FA6BA1"/>
    <w:rsid w:val="00FA6D16"/>
    <w:rsid w:val="00FB2545"/>
    <w:rsid w:val="00FD0B94"/>
    <w:rsid w:val="00FD1014"/>
    <w:rsid w:val="00FD3091"/>
    <w:rsid w:val="00FD36E9"/>
    <w:rsid w:val="00FE1113"/>
    <w:rsid w:val="00FE135D"/>
    <w:rsid w:val="00FE3079"/>
    <w:rsid w:val="00FE6A71"/>
    <w:rsid w:val="00FF30D2"/>
    <w:rsid w:val="00FF3CD6"/>
    <w:rsid w:val="03AC26F6"/>
    <w:rsid w:val="08C628F4"/>
    <w:rsid w:val="08F56C36"/>
    <w:rsid w:val="0B7C19B8"/>
    <w:rsid w:val="0DB9FB0E"/>
    <w:rsid w:val="15D685A8"/>
    <w:rsid w:val="173B935D"/>
    <w:rsid w:val="1838DF47"/>
    <w:rsid w:val="1910D1E5"/>
    <w:rsid w:val="1B634FF0"/>
    <w:rsid w:val="2239A925"/>
    <w:rsid w:val="231D145A"/>
    <w:rsid w:val="25010B8E"/>
    <w:rsid w:val="25D8C287"/>
    <w:rsid w:val="28AD30E7"/>
    <w:rsid w:val="2B938FA6"/>
    <w:rsid w:val="2C1F16D7"/>
    <w:rsid w:val="2D684E3D"/>
    <w:rsid w:val="2DB30A8A"/>
    <w:rsid w:val="30632CB3"/>
    <w:rsid w:val="38DEB2F7"/>
    <w:rsid w:val="3B68460E"/>
    <w:rsid w:val="3D40BBFA"/>
    <w:rsid w:val="3F2EB2C4"/>
    <w:rsid w:val="3FD2DEBA"/>
    <w:rsid w:val="4452EBBB"/>
    <w:rsid w:val="461C219D"/>
    <w:rsid w:val="47DF41CF"/>
    <w:rsid w:val="47F97930"/>
    <w:rsid w:val="4807861D"/>
    <w:rsid w:val="482B7DB2"/>
    <w:rsid w:val="48F05F78"/>
    <w:rsid w:val="4EB9CE5F"/>
    <w:rsid w:val="50452850"/>
    <w:rsid w:val="515F5668"/>
    <w:rsid w:val="52A619D4"/>
    <w:rsid w:val="53FED7D5"/>
    <w:rsid w:val="58976476"/>
    <w:rsid w:val="5D701C46"/>
    <w:rsid w:val="5EEDC21E"/>
    <w:rsid w:val="62E735F5"/>
    <w:rsid w:val="635F7EDA"/>
    <w:rsid w:val="64EEF28A"/>
    <w:rsid w:val="672C76DC"/>
    <w:rsid w:val="67631074"/>
    <w:rsid w:val="68EAC0FF"/>
    <w:rsid w:val="690EB3C4"/>
    <w:rsid w:val="6992E6A5"/>
    <w:rsid w:val="6DD57061"/>
    <w:rsid w:val="6E8199CC"/>
    <w:rsid w:val="6F84AD04"/>
    <w:rsid w:val="6FA22DCE"/>
    <w:rsid w:val="70743C8E"/>
    <w:rsid w:val="724F2088"/>
    <w:rsid w:val="7257CEF8"/>
    <w:rsid w:val="76E419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5BDFE5F"/>
  <w15:chartTrackingRefBased/>
  <w15:docId w15:val="{DCEEC57C-EA45-4B52-945B-7D3F3A1CBD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EastAsia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0F476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156082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156082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156082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0A2F4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0A2F4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156082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styleId="Heading1Char" w:customStyle="1">
    <w:name w:val="Heading 1 Char"/>
    <w:basedOn w:val="DefaultParagraphFont"/>
    <w:link w:val="Heading1"/>
    <w:uiPriority w:val="9"/>
    <w:rsid w:val="00FC693F"/>
    <w:rPr>
      <w:rFonts w:asciiTheme="majorHAnsi" w:hAnsiTheme="majorHAnsi" w:eastAsiaTheme="majorEastAsia" w:cstheme="majorBidi"/>
      <w:b/>
      <w:bCs/>
      <w:color w:val="0F4761" w:themeColor="accent1" w:themeShade="BF"/>
      <w:sz w:val="28"/>
      <w:szCs w:val="28"/>
    </w:rPr>
  </w:style>
  <w:style w:type="character" w:styleId="Heading2Char" w:customStyle="1">
    <w:name w:val="Heading 2 Char"/>
    <w:basedOn w:val="DefaultParagraphFont"/>
    <w:link w:val="Heading2"/>
    <w:uiPriority w:val="9"/>
    <w:rsid w:val="00FC693F"/>
    <w:rPr>
      <w:rFonts w:asciiTheme="majorHAnsi" w:hAnsiTheme="majorHAnsi" w:eastAsiaTheme="majorEastAsia" w:cstheme="majorBidi"/>
      <w:b/>
      <w:bCs/>
      <w:color w:val="156082" w:themeColor="accent1"/>
      <w:sz w:val="26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FC693F"/>
    <w:rPr>
      <w:rFonts w:asciiTheme="majorHAnsi" w:hAnsiTheme="majorHAnsi" w:eastAsiaTheme="majorEastAsia" w:cstheme="majorBidi"/>
      <w:b/>
      <w:bCs/>
      <w:color w:val="156082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color="156082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0A1D30" w:themeColor="text2" w:themeShade="BF"/>
      <w:spacing w:val="5"/>
      <w:kern w:val="28"/>
      <w:sz w:val="52"/>
      <w:szCs w:val="52"/>
    </w:rPr>
  </w:style>
  <w:style w:type="character" w:styleId="TitleChar" w:customStyle="1">
    <w:name w:val="Title Char"/>
    <w:basedOn w:val="DefaultParagraphFont"/>
    <w:link w:val="Title"/>
    <w:uiPriority w:val="10"/>
    <w:rsid w:val="00FC693F"/>
    <w:rPr>
      <w:rFonts w:asciiTheme="majorHAnsi" w:hAnsiTheme="majorHAnsi" w:eastAsiaTheme="majorEastAsia" w:cstheme="majorBidi"/>
      <w:color w:val="0A1D30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hAnsiTheme="majorHAnsi" w:eastAsiaTheme="majorEastAsia" w:cstheme="majorBidi"/>
      <w:i/>
      <w:iCs/>
      <w:color w:val="156082" w:themeColor="accent1"/>
      <w:spacing w:val="15"/>
      <w:sz w:val="24"/>
      <w:szCs w:val="24"/>
    </w:rPr>
  </w:style>
  <w:style w:type="character" w:styleId="SubtitleChar" w:customStyle="1">
    <w:name w:val="Subtitle Char"/>
    <w:basedOn w:val="DefaultParagraphFont"/>
    <w:link w:val="Subtitle"/>
    <w:uiPriority w:val="11"/>
    <w:rsid w:val="00FC693F"/>
    <w:rPr>
      <w:rFonts w:asciiTheme="majorHAnsi" w:hAnsiTheme="majorHAnsi" w:eastAsiaTheme="majorEastAsia" w:cstheme="majorBidi"/>
      <w:i/>
      <w:iCs/>
      <w:color w:val="156082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styleId="BodyText2Char" w:customStyle="1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styleId="BodyText3Char" w:customStyle="1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4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5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croTextChar" w:customStyle="1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styleId="QuoteChar" w:customStyle="1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FC693F"/>
    <w:rPr>
      <w:rFonts w:asciiTheme="majorHAnsi" w:hAnsiTheme="majorHAnsi" w:eastAsiaTheme="majorEastAsia" w:cstheme="majorBidi"/>
      <w:b/>
      <w:bCs/>
      <w:i/>
      <w:iCs/>
      <w:color w:val="156082" w:themeColor="accent1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FC693F"/>
    <w:rPr>
      <w:rFonts w:asciiTheme="majorHAnsi" w:hAnsiTheme="majorHAnsi" w:eastAsiaTheme="majorEastAsia" w:cstheme="majorBidi"/>
      <w:color w:val="0A2F40" w:themeColor="accent1" w:themeShade="7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FC693F"/>
    <w:rPr>
      <w:rFonts w:asciiTheme="majorHAnsi" w:hAnsiTheme="majorHAnsi" w:eastAsiaTheme="majorEastAsia" w:cstheme="majorBidi"/>
      <w:i/>
      <w:iCs/>
      <w:color w:val="0A2F40" w:themeColor="accent1" w:themeShade="7F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FC693F"/>
    <w:rPr>
      <w:rFonts w:asciiTheme="majorHAnsi" w:hAnsiTheme="majorHAnsi" w:eastAsiaTheme="majorEastAsia" w:cstheme="majorBidi"/>
      <w:color w:val="156082" w:themeColor="accent1"/>
      <w:sz w:val="20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156082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color="156082" w:themeColor="accent1" w:sz="4" w:space="4"/>
      </w:pBdr>
      <w:spacing w:before="200" w:after="280"/>
      <w:ind w:left="936" w:right="936"/>
    </w:pPr>
    <w:rPr>
      <w:b/>
      <w:bCs/>
      <w:i/>
      <w:iCs/>
      <w:color w:val="156082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C693F"/>
    <w:rPr>
      <w:b/>
      <w:bCs/>
      <w:i/>
      <w:iCs/>
      <w:color w:val="156082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156082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E97132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E97132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0F4761" w:themeColor="accent1" w:themeShade="BF"/>
    </w:rPr>
    <w:tblPr>
      <w:tblStyleRowBandSize w:val="1"/>
      <w:tblStyleColBandSize w:val="1"/>
      <w:tblBorders>
        <w:top w:val="single" w:color="156082" w:themeColor="accent1" w:sz="8" w:space="0"/>
        <w:bottom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156082" w:themeColor="accent1" w:sz="8" w:space="0"/>
          <w:left w:val="nil"/>
          <w:bottom w:val="single" w:color="156082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156082" w:themeColor="accent1" w:sz="8" w:space="0"/>
          <w:left w:val="nil"/>
          <w:bottom w:val="single" w:color="156082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  <w:tblBorders>
        <w:top w:val="single" w:color="E97132" w:themeColor="accent2" w:sz="8" w:space="0"/>
        <w:bottom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E97132" w:themeColor="accent2" w:sz="8" w:space="0"/>
          <w:left w:val="nil"/>
          <w:bottom w:val="single" w:color="E97132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E97132" w:themeColor="accent2" w:sz="8" w:space="0"/>
          <w:left w:val="nil"/>
          <w:bottom w:val="single" w:color="E97132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124F1A" w:themeColor="accent3" w:themeShade="BF"/>
    </w:rPr>
    <w:tblPr>
      <w:tblStyleRowBandSize w:val="1"/>
      <w:tblStyleColBandSize w:val="1"/>
      <w:tblBorders>
        <w:top w:val="single" w:color="196B24" w:themeColor="accent3" w:sz="8" w:space="0"/>
        <w:bottom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196B24" w:themeColor="accent3" w:sz="8" w:space="0"/>
          <w:left w:val="nil"/>
          <w:bottom w:val="single" w:color="196B24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196B24" w:themeColor="accent3" w:sz="8" w:space="0"/>
          <w:left w:val="nil"/>
          <w:bottom w:val="single" w:color="196B24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0B769F" w:themeColor="accent4" w:themeShade="BF"/>
    </w:rPr>
    <w:tblPr>
      <w:tblStyleRowBandSize w:val="1"/>
      <w:tblStyleColBandSize w:val="1"/>
      <w:tblBorders>
        <w:top w:val="single" w:color="0F9ED5" w:themeColor="accent4" w:sz="8" w:space="0"/>
        <w:bottom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F9ED5" w:themeColor="accent4" w:sz="8" w:space="0"/>
          <w:left w:val="nil"/>
          <w:bottom w:val="single" w:color="0F9ED5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F9ED5" w:themeColor="accent4" w:sz="8" w:space="0"/>
          <w:left w:val="nil"/>
          <w:bottom w:val="single" w:color="0F9ED5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77206D" w:themeColor="accent5" w:themeShade="BF"/>
    </w:rPr>
    <w:tblPr>
      <w:tblStyleRowBandSize w:val="1"/>
      <w:tblStyleColBandSize w:val="1"/>
      <w:tblBorders>
        <w:top w:val="single" w:color="A02B93" w:themeColor="accent5" w:sz="8" w:space="0"/>
        <w:bottom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A02B93" w:themeColor="accent5" w:sz="8" w:space="0"/>
          <w:left w:val="nil"/>
          <w:bottom w:val="single" w:color="A02B93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A02B93" w:themeColor="accent5" w:sz="8" w:space="0"/>
          <w:left w:val="nil"/>
          <w:bottom w:val="single" w:color="A02B93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3A7C22" w:themeColor="accent6" w:themeShade="BF"/>
    </w:rPr>
    <w:tblPr>
      <w:tblStyleRowBandSize w:val="1"/>
      <w:tblStyleColBandSize w:val="1"/>
      <w:tblBorders>
        <w:top w:val="single" w:color="4EA72E" w:themeColor="accent6" w:sz="8" w:space="0"/>
        <w:bottom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EA72E" w:themeColor="accent6" w:sz="8" w:space="0"/>
          <w:left w:val="nil"/>
          <w:bottom w:val="single" w:color="4EA72E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EA72E" w:themeColor="accent6" w:sz="8" w:space="0"/>
          <w:left w:val="nil"/>
          <w:bottom w:val="single" w:color="4EA72E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156082" w:themeColor="accent1" w:sz="6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band1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97132" w:themeColor="accent2" w:sz="6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band1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196B24" w:themeColor="accent3" w:sz="6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band1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F9ED5" w:themeColor="accent4" w:sz="6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band1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A02B93" w:themeColor="accent5" w:sz="6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band1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EA72E" w:themeColor="accent6" w:sz="6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band1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  <w:insideH w:val="single" w:color="156082" w:themeColor="accent1" w:sz="8" w:space="0"/>
        <w:insideV w:val="single" w:color="156082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18" w:space="0"/>
          <w:right w:val="single" w:color="156082" w:themeColor="accent1" w:sz="8" w:space="0"/>
          <w:insideH w:val="nil"/>
          <w:insideV w:val="single" w:color="156082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156082" w:themeColor="accent1" w:sz="6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H w:val="nil"/>
          <w:insideV w:val="single" w:color="156082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</w:tcPr>
    </w:tblStylePr>
    <w:tblStylePr w:type="band1Vert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V w:val="single" w:color="156082" w:themeColor="accent1" w:sz="8" w:space="0"/>
        </w:tcBorders>
        <w:shd w:val="clear" w:color="auto" w:fill="B2DEF2" w:themeFill="accent1" w:themeFillTint="3F"/>
      </w:tcPr>
    </w:tblStylePr>
    <w:tblStylePr w:type="band2Horz">
      <w:tblPr/>
      <w:tcPr>
        <w:tcBorders>
          <w:top w:val="single" w:color="156082" w:themeColor="accent1" w:sz="8" w:space="0"/>
          <w:left w:val="single" w:color="156082" w:themeColor="accent1" w:sz="8" w:space="0"/>
          <w:bottom w:val="single" w:color="156082" w:themeColor="accent1" w:sz="8" w:space="0"/>
          <w:right w:val="single" w:color="156082" w:themeColor="accent1" w:sz="8" w:space="0"/>
          <w:insideV w:val="single" w:color="156082" w:themeColor="accent1" w:sz="8" w:space="0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  <w:insideH w:val="single" w:color="E97132" w:themeColor="accent2" w:sz="8" w:space="0"/>
        <w:insideV w:val="single" w:color="E97132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18" w:space="0"/>
          <w:right w:val="single" w:color="E97132" w:themeColor="accent2" w:sz="8" w:space="0"/>
          <w:insideH w:val="nil"/>
          <w:insideV w:val="single" w:color="E97132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E97132" w:themeColor="accent2" w:sz="6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H w:val="nil"/>
          <w:insideV w:val="single" w:color="E97132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</w:tcPr>
    </w:tblStylePr>
    <w:tblStylePr w:type="band1Vert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V w:val="single" w:color="E97132" w:themeColor="accent2" w:sz="8" w:space="0"/>
        </w:tcBorders>
        <w:shd w:val="clear" w:color="auto" w:fill="F9DBCC" w:themeFill="accent2" w:themeFillTint="3F"/>
      </w:tcPr>
    </w:tblStylePr>
    <w:tblStylePr w:type="band2Horz">
      <w:tblPr/>
      <w:tcPr>
        <w:tcBorders>
          <w:top w:val="single" w:color="E97132" w:themeColor="accent2" w:sz="8" w:space="0"/>
          <w:left w:val="single" w:color="E97132" w:themeColor="accent2" w:sz="8" w:space="0"/>
          <w:bottom w:val="single" w:color="E97132" w:themeColor="accent2" w:sz="8" w:space="0"/>
          <w:right w:val="single" w:color="E97132" w:themeColor="accent2" w:sz="8" w:space="0"/>
          <w:insideV w:val="single" w:color="E97132" w:themeColor="accent2" w:sz="8" w:space="0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  <w:insideH w:val="single" w:color="196B24" w:themeColor="accent3" w:sz="8" w:space="0"/>
        <w:insideV w:val="single" w:color="196B24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18" w:space="0"/>
          <w:right w:val="single" w:color="196B24" w:themeColor="accent3" w:sz="8" w:space="0"/>
          <w:insideH w:val="nil"/>
          <w:insideV w:val="single" w:color="196B24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196B24" w:themeColor="accent3" w:sz="6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H w:val="nil"/>
          <w:insideV w:val="single" w:color="196B24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</w:tcPr>
    </w:tblStylePr>
    <w:tblStylePr w:type="band1Vert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V w:val="single" w:color="196B24" w:themeColor="accent3" w:sz="8" w:space="0"/>
        </w:tcBorders>
        <w:shd w:val="clear" w:color="auto" w:fill="B3EDBA" w:themeFill="accent3" w:themeFillTint="3F"/>
      </w:tcPr>
    </w:tblStylePr>
    <w:tblStylePr w:type="band2Horz">
      <w:tblPr/>
      <w:tcPr>
        <w:tcBorders>
          <w:top w:val="single" w:color="196B24" w:themeColor="accent3" w:sz="8" w:space="0"/>
          <w:left w:val="single" w:color="196B24" w:themeColor="accent3" w:sz="8" w:space="0"/>
          <w:bottom w:val="single" w:color="196B24" w:themeColor="accent3" w:sz="8" w:space="0"/>
          <w:right w:val="single" w:color="196B24" w:themeColor="accent3" w:sz="8" w:space="0"/>
          <w:insideV w:val="single" w:color="196B24" w:themeColor="accent3" w:sz="8" w:space="0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  <w:insideH w:val="single" w:color="0F9ED5" w:themeColor="accent4" w:sz="8" w:space="0"/>
        <w:insideV w:val="single" w:color="0F9ED5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18" w:space="0"/>
          <w:right w:val="single" w:color="0F9ED5" w:themeColor="accent4" w:sz="8" w:space="0"/>
          <w:insideH w:val="nil"/>
          <w:insideV w:val="single" w:color="0F9ED5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F9ED5" w:themeColor="accent4" w:sz="6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H w:val="nil"/>
          <w:insideV w:val="single" w:color="0F9ED5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</w:tcPr>
    </w:tblStylePr>
    <w:tblStylePr w:type="band1Vert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V w:val="single" w:color="0F9ED5" w:themeColor="accent4" w:sz="8" w:space="0"/>
        </w:tcBorders>
        <w:shd w:val="clear" w:color="auto" w:fill="BDE9FA" w:themeFill="accent4" w:themeFillTint="3F"/>
      </w:tcPr>
    </w:tblStylePr>
    <w:tblStylePr w:type="band2Horz">
      <w:tblPr/>
      <w:tcPr>
        <w:tcBorders>
          <w:top w:val="single" w:color="0F9ED5" w:themeColor="accent4" w:sz="8" w:space="0"/>
          <w:left w:val="single" w:color="0F9ED5" w:themeColor="accent4" w:sz="8" w:space="0"/>
          <w:bottom w:val="single" w:color="0F9ED5" w:themeColor="accent4" w:sz="8" w:space="0"/>
          <w:right w:val="single" w:color="0F9ED5" w:themeColor="accent4" w:sz="8" w:space="0"/>
          <w:insideV w:val="single" w:color="0F9ED5" w:themeColor="accent4" w:sz="8" w:space="0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  <w:insideH w:val="single" w:color="A02B93" w:themeColor="accent5" w:sz="8" w:space="0"/>
        <w:insideV w:val="single" w:color="A02B93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18" w:space="0"/>
          <w:right w:val="single" w:color="A02B93" w:themeColor="accent5" w:sz="8" w:space="0"/>
          <w:insideH w:val="nil"/>
          <w:insideV w:val="single" w:color="A02B93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A02B93" w:themeColor="accent5" w:sz="6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H w:val="nil"/>
          <w:insideV w:val="single" w:color="A02B93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</w:tcPr>
    </w:tblStylePr>
    <w:tblStylePr w:type="band1Vert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V w:val="single" w:color="A02B93" w:themeColor="accent5" w:sz="8" w:space="0"/>
        </w:tcBorders>
        <w:shd w:val="clear" w:color="auto" w:fill="EFC3E9" w:themeFill="accent5" w:themeFillTint="3F"/>
      </w:tcPr>
    </w:tblStylePr>
    <w:tblStylePr w:type="band2Horz">
      <w:tblPr/>
      <w:tcPr>
        <w:tcBorders>
          <w:top w:val="single" w:color="A02B93" w:themeColor="accent5" w:sz="8" w:space="0"/>
          <w:left w:val="single" w:color="A02B93" w:themeColor="accent5" w:sz="8" w:space="0"/>
          <w:bottom w:val="single" w:color="A02B93" w:themeColor="accent5" w:sz="8" w:space="0"/>
          <w:right w:val="single" w:color="A02B93" w:themeColor="accent5" w:sz="8" w:space="0"/>
          <w:insideV w:val="single" w:color="A02B93" w:themeColor="accent5" w:sz="8" w:space="0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  <w:insideH w:val="single" w:color="4EA72E" w:themeColor="accent6" w:sz="8" w:space="0"/>
        <w:insideV w:val="single" w:color="4EA72E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18" w:space="0"/>
          <w:right w:val="single" w:color="4EA72E" w:themeColor="accent6" w:sz="8" w:space="0"/>
          <w:insideH w:val="nil"/>
          <w:insideV w:val="single" w:color="4EA72E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EA72E" w:themeColor="accent6" w:sz="6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H w:val="nil"/>
          <w:insideV w:val="single" w:color="4EA72E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</w:tcPr>
    </w:tblStylePr>
    <w:tblStylePr w:type="band1Vert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V w:val="single" w:color="4EA72E" w:themeColor="accent6" w:sz="8" w:space="0"/>
        </w:tcBorders>
        <w:shd w:val="clear" w:color="auto" w:fill="D0EFC5" w:themeFill="accent6" w:themeFillTint="3F"/>
      </w:tcPr>
    </w:tblStylePr>
    <w:tblStylePr w:type="band2Horz">
      <w:tblPr/>
      <w:tcPr>
        <w:tcBorders>
          <w:top w:val="single" w:color="4EA72E" w:themeColor="accent6" w:sz="8" w:space="0"/>
          <w:left w:val="single" w:color="4EA72E" w:themeColor="accent6" w:sz="8" w:space="0"/>
          <w:bottom w:val="single" w:color="4EA72E" w:themeColor="accent6" w:sz="8" w:space="0"/>
          <w:right w:val="single" w:color="4EA72E" w:themeColor="accent6" w:sz="8" w:space="0"/>
          <w:insideV w:val="single" w:color="4EA72E" w:themeColor="accent6" w:sz="8" w:space="0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04040" w:themeColor="text1" w:themeTint="BF" w:sz="8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themeColor="text1" w:themeTint="BF" w:sz="6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2198CF" w:themeColor="accent1" w:themeTint="BF" w:sz="8" w:space="0"/>
        <w:left w:val="single" w:color="2198CF" w:themeColor="accent1" w:themeTint="BF" w:sz="8" w:space="0"/>
        <w:bottom w:val="single" w:color="2198CF" w:themeColor="accent1" w:themeTint="BF" w:sz="8" w:space="0"/>
        <w:right w:val="single" w:color="2198CF" w:themeColor="accent1" w:themeTint="BF" w:sz="8" w:space="0"/>
        <w:insideH w:val="single" w:color="2198CF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2198CF" w:themeColor="accent1" w:themeTint="BF" w:sz="8" w:space="0"/>
          <w:left w:val="single" w:color="2198CF" w:themeColor="accent1" w:themeTint="BF" w:sz="8" w:space="0"/>
          <w:bottom w:val="single" w:color="2198CF" w:themeColor="accent1" w:themeTint="BF" w:sz="8" w:space="0"/>
          <w:right w:val="single" w:color="2198CF" w:themeColor="accent1" w:themeTint="BF" w:sz="8" w:space="0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198CF" w:themeColor="accent1" w:themeTint="BF" w:sz="6" w:space="0"/>
          <w:left w:val="single" w:color="2198CF" w:themeColor="accent1" w:themeTint="BF" w:sz="8" w:space="0"/>
          <w:bottom w:val="single" w:color="2198CF" w:themeColor="accent1" w:themeTint="BF" w:sz="8" w:space="0"/>
          <w:right w:val="single" w:color="2198CF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2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EE9465" w:themeColor="accent2" w:themeTint="BF" w:sz="8" w:space="0"/>
        <w:left w:val="single" w:color="EE9465" w:themeColor="accent2" w:themeTint="BF" w:sz="8" w:space="0"/>
        <w:bottom w:val="single" w:color="EE9465" w:themeColor="accent2" w:themeTint="BF" w:sz="8" w:space="0"/>
        <w:right w:val="single" w:color="EE9465" w:themeColor="accent2" w:themeTint="BF" w:sz="8" w:space="0"/>
        <w:insideH w:val="single" w:color="EE9465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EE9465" w:themeColor="accent2" w:themeTint="BF" w:sz="8" w:space="0"/>
          <w:left w:val="single" w:color="EE9465" w:themeColor="accent2" w:themeTint="BF" w:sz="8" w:space="0"/>
          <w:bottom w:val="single" w:color="EE9465" w:themeColor="accent2" w:themeTint="BF" w:sz="8" w:space="0"/>
          <w:right w:val="single" w:color="EE9465" w:themeColor="accent2" w:themeTint="BF" w:sz="8" w:space="0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E9465" w:themeColor="accent2" w:themeTint="BF" w:sz="6" w:space="0"/>
          <w:left w:val="single" w:color="EE9465" w:themeColor="accent2" w:themeTint="BF" w:sz="8" w:space="0"/>
          <w:bottom w:val="single" w:color="EE9465" w:themeColor="accent2" w:themeTint="BF" w:sz="8" w:space="0"/>
          <w:right w:val="single" w:color="EE9465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DB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2BB73D" w:themeColor="accent3" w:themeTint="BF" w:sz="8" w:space="0"/>
        <w:left w:val="single" w:color="2BB73D" w:themeColor="accent3" w:themeTint="BF" w:sz="8" w:space="0"/>
        <w:bottom w:val="single" w:color="2BB73D" w:themeColor="accent3" w:themeTint="BF" w:sz="8" w:space="0"/>
        <w:right w:val="single" w:color="2BB73D" w:themeColor="accent3" w:themeTint="BF" w:sz="8" w:space="0"/>
        <w:insideH w:val="single" w:color="2BB73D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2BB73D" w:themeColor="accent3" w:themeTint="BF" w:sz="8" w:space="0"/>
          <w:left w:val="single" w:color="2BB73D" w:themeColor="accent3" w:themeTint="BF" w:sz="8" w:space="0"/>
          <w:bottom w:val="single" w:color="2BB73D" w:themeColor="accent3" w:themeTint="BF" w:sz="8" w:space="0"/>
          <w:right w:val="single" w:color="2BB73D" w:themeColor="accent3" w:themeTint="BF" w:sz="8" w:space="0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BB73D" w:themeColor="accent3" w:themeTint="BF" w:sz="6" w:space="0"/>
          <w:left w:val="single" w:color="2BB73D" w:themeColor="accent3" w:themeTint="BF" w:sz="8" w:space="0"/>
          <w:bottom w:val="single" w:color="2BB73D" w:themeColor="accent3" w:themeTint="BF" w:sz="8" w:space="0"/>
          <w:right w:val="single" w:color="2BB73D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3EDBA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39BEF1" w:themeColor="accent4" w:themeTint="BF" w:sz="8" w:space="0"/>
        <w:left w:val="single" w:color="39BEF1" w:themeColor="accent4" w:themeTint="BF" w:sz="8" w:space="0"/>
        <w:bottom w:val="single" w:color="39BEF1" w:themeColor="accent4" w:themeTint="BF" w:sz="8" w:space="0"/>
        <w:right w:val="single" w:color="39BEF1" w:themeColor="accent4" w:themeTint="BF" w:sz="8" w:space="0"/>
        <w:insideH w:val="single" w:color="39BEF1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39BEF1" w:themeColor="accent4" w:themeTint="BF" w:sz="8" w:space="0"/>
          <w:left w:val="single" w:color="39BEF1" w:themeColor="accent4" w:themeTint="BF" w:sz="8" w:space="0"/>
          <w:bottom w:val="single" w:color="39BEF1" w:themeColor="accent4" w:themeTint="BF" w:sz="8" w:space="0"/>
          <w:right w:val="single" w:color="39BEF1" w:themeColor="accent4" w:themeTint="BF" w:sz="8" w:space="0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9BEF1" w:themeColor="accent4" w:themeTint="BF" w:sz="6" w:space="0"/>
          <w:left w:val="single" w:color="39BEF1" w:themeColor="accent4" w:themeTint="BF" w:sz="8" w:space="0"/>
          <w:bottom w:val="single" w:color="39BEF1" w:themeColor="accent4" w:themeTint="BF" w:sz="8" w:space="0"/>
          <w:right w:val="single" w:color="39BEF1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E9FA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CE49BF" w:themeColor="accent5" w:themeTint="BF" w:sz="8" w:space="0"/>
        <w:left w:val="single" w:color="CE49BF" w:themeColor="accent5" w:themeTint="BF" w:sz="8" w:space="0"/>
        <w:bottom w:val="single" w:color="CE49BF" w:themeColor="accent5" w:themeTint="BF" w:sz="8" w:space="0"/>
        <w:right w:val="single" w:color="CE49BF" w:themeColor="accent5" w:themeTint="BF" w:sz="8" w:space="0"/>
        <w:insideH w:val="single" w:color="CE49BF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CE49BF" w:themeColor="accent5" w:themeTint="BF" w:sz="8" w:space="0"/>
          <w:left w:val="single" w:color="CE49BF" w:themeColor="accent5" w:themeTint="BF" w:sz="8" w:space="0"/>
          <w:bottom w:val="single" w:color="CE49BF" w:themeColor="accent5" w:themeTint="BF" w:sz="8" w:space="0"/>
          <w:right w:val="single" w:color="CE49BF" w:themeColor="accent5" w:themeTint="BF" w:sz="8" w:space="0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E49BF" w:themeColor="accent5" w:themeTint="BF" w:sz="6" w:space="0"/>
          <w:left w:val="single" w:color="CE49BF" w:themeColor="accent5" w:themeTint="BF" w:sz="8" w:space="0"/>
          <w:bottom w:val="single" w:color="CE49BF" w:themeColor="accent5" w:themeTint="BF" w:sz="8" w:space="0"/>
          <w:right w:val="single" w:color="CE49BF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C3E9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1CF50" w:themeColor="accent6" w:themeTint="BF" w:sz="8" w:space="0"/>
        <w:left w:val="single" w:color="71CF50" w:themeColor="accent6" w:themeTint="BF" w:sz="8" w:space="0"/>
        <w:bottom w:val="single" w:color="71CF50" w:themeColor="accent6" w:themeTint="BF" w:sz="8" w:space="0"/>
        <w:right w:val="single" w:color="71CF50" w:themeColor="accent6" w:themeTint="BF" w:sz="8" w:space="0"/>
        <w:insideH w:val="single" w:color="71CF50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1CF50" w:themeColor="accent6" w:themeTint="BF" w:sz="8" w:space="0"/>
          <w:left w:val="single" w:color="71CF50" w:themeColor="accent6" w:themeTint="BF" w:sz="8" w:space="0"/>
          <w:bottom w:val="single" w:color="71CF50" w:themeColor="accent6" w:themeTint="BF" w:sz="8" w:space="0"/>
          <w:right w:val="single" w:color="71CF50" w:themeColor="accent6" w:themeTint="BF" w:sz="8" w:space="0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1CF50" w:themeColor="accent6" w:themeTint="BF" w:sz="6" w:space="0"/>
          <w:left w:val="single" w:color="71CF50" w:themeColor="accent6" w:themeTint="BF" w:sz="8" w:space="0"/>
          <w:bottom w:val="single" w:color="71CF50" w:themeColor="accent6" w:themeTint="BF" w:sz="8" w:space="0"/>
          <w:right w:val="single" w:color="71CF50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EFC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bottom w:val="single" w:color="156082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156082" w:themeColor="accent1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156082" w:themeColor="accent1" w:sz="8" w:space="0"/>
          <w:bottom w:val="single" w:color="156082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156082" w:themeColor="accent1" w:sz="8" w:space="0"/>
          <w:bottom w:val="single" w:color="156082" w:themeColor="accent1" w:sz="8" w:space="0"/>
        </w:tcBorders>
      </w:tcPr>
    </w:tblStylePr>
    <w:tblStylePr w:type="band1Vert">
      <w:tblPr/>
      <w:tcPr>
        <w:shd w:val="clear" w:color="auto" w:fill="B2DEF2" w:themeFill="accent1" w:themeFillTint="3F"/>
      </w:tcPr>
    </w:tblStylePr>
    <w:tblStylePr w:type="band1Horz">
      <w:tblPr/>
      <w:tcPr>
        <w:shd w:val="clear" w:color="auto" w:fill="B2DEF2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bottom w:val="single" w:color="E97132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E97132" w:themeColor="accent2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E97132" w:themeColor="accent2" w:sz="8" w:space="0"/>
          <w:bottom w:val="single" w:color="E97132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E97132" w:themeColor="accent2" w:sz="8" w:space="0"/>
          <w:bottom w:val="single" w:color="E97132" w:themeColor="accent2" w:sz="8" w:space="0"/>
        </w:tcBorders>
      </w:tcPr>
    </w:tblStylePr>
    <w:tblStylePr w:type="band1Vert">
      <w:tblPr/>
      <w:tcPr>
        <w:shd w:val="clear" w:color="auto" w:fill="F9DBCC" w:themeFill="accent2" w:themeFillTint="3F"/>
      </w:tcPr>
    </w:tblStylePr>
    <w:tblStylePr w:type="band1Horz">
      <w:tblPr/>
      <w:tcPr>
        <w:shd w:val="clear" w:color="auto" w:fill="F9DBCC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bottom w:val="single" w:color="196B24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196B24" w:themeColor="accent3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196B24" w:themeColor="accent3" w:sz="8" w:space="0"/>
          <w:bottom w:val="single" w:color="196B24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196B24" w:themeColor="accent3" w:sz="8" w:space="0"/>
          <w:bottom w:val="single" w:color="196B24" w:themeColor="accent3" w:sz="8" w:space="0"/>
        </w:tcBorders>
      </w:tcPr>
    </w:tblStylePr>
    <w:tblStylePr w:type="band1Vert">
      <w:tblPr/>
      <w:tcPr>
        <w:shd w:val="clear" w:color="auto" w:fill="B3EDBA" w:themeFill="accent3" w:themeFillTint="3F"/>
      </w:tcPr>
    </w:tblStylePr>
    <w:tblStylePr w:type="band1Horz">
      <w:tblPr/>
      <w:tcPr>
        <w:shd w:val="clear" w:color="auto" w:fill="B3EDBA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bottom w:val="single" w:color="0F9ED5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F9ED5" w:themeColor="accent4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0F9ED5" w:themeColor="accent4" w:sz="8" w:space="0"/>
          <w:bottom w:val="single" w:color="0F9ED5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F9ED5" w:themeColor="accent4" w:sz="8" w:space="0"/>
          <w:bottom w:val="single" w:color="0F9ED5" w:themeColor="accent4" w:sz="8" w:space="0"/>
        </w:tcBorders>
      </w:tcPr>
    </w:tblStylePr>
    <w:tblStylePr w:type="band1Vert">
      <w:tblPr/>
      <w:tcPr>
        <w:shd w:val="clear" w:color="auto" w:fill="BDE9FA" w:themeFill="accent4" w:themeFillTint="3F"/>
      </w:tcPr>
    </w:tblStylePr>
    <w:tblStylePr w:type="band1Horz">
      <w:tblPr/>
      <w:tcPr>
        <w:shd w:val="clear" w:color="auto" w:fill="BDE9FA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bottom w:val="single" w:color="A02B93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A02B93" w:themeColor="accent5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A02B93" w:themeColor="accent5" w:sz="8" w:space="0"/>
          <w:bottom w:val="single" w:color="A02B93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A02B93" w:themeColor="accent5" w:sz="8" w:space="0"/>
          <w:bottom w:val="single" w:color="A02B93" w:themeColor="accent5" w:sz="8" w:space="0"/>
        </w:tcBorders>
      </w:tcPr>
    </w:tblStylePr>
    <w:tblStylePr w:type="band1Vert">
      <w:tblPr/>
      <w:tcPr>
        <w:shd w:val="clear" w:color="auto" w:fill="EFC3E9" w:themeFill="accent5" w:themeFillTint="3F"/>
      </w:tcPr>
    </w:tblStylePr>
    <w:tblStylePr w:type="band1Horz">
      <w:tblPr/>
      <w:tcPr>
        <w:shd w:val="clear" w:color="auto" w:fill="EFC3E9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bottom w:val="single" w:color="4EA72E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EA72E" w:themeColor="accent6" w:sz="8" w:space="0"/>
        </w:tcBorders>
      </w:tcPr>
    </w:tblStylePr>
    <w:tblStylePr w:type="lastRow">
      <w:rPr>
        <w:b/>
        <w:bCs/>
        <w:color w:val="0E2841" w:themeColor="text2"/>
      </w:rPr>
      <w:tblPr/>
      <w:tcPr>
        <w:tcBorders>
          <w:top w:val="single" w:color="4EA72E" w:themeColor="accent6" w:sz="8" w:space="0"/>
          <w:bottom w:val="single" w:color="4EA72E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EA72E" w:themeColor="accent6" w:sz="8" w:space="0"/>
          <w:bottom w:val="single" w:color="4EA72E" w:themeColor="accent6" w:sz="8" w:space="0"/>
        </w:tcBorders>
      </w:tcPr>
    </w:tblStylePr>
    <w:tblStylePr w:type="band1Vert">
      <w:tblPr/>
      <w:tcPr>
        <w:shd w:val="clear" w:color="auto" w:fill="D0EFC5" w:themeFill="accent6" w:themeFillTint="3F"/>
      </w:tcPr>
    </w:tblStylePr>
    <w:tblStylePr w:type="band1Horz">
      <w:tblPr/>
      <w:tcPr>
        <w:shd w:val="clear" w:color="auto" w:fill="D0EFC5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156082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156082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156082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156082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2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E97132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E97132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E97132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DB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196B24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196B24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196B24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196B24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3EDBA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F9ED5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F9ED5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F9ED5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F9ED5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E9FA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A02B93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A02B93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A02B93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A02B93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C3E9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EA72E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EA72E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EA72E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EA72E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EFC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  <w:insideV w:val="single" w:color="404040" w:themeColor="text1" w:themeTint="BF" w:sz="8" w:space="0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2198CF" w:themeColor="accent1" w:themeTint="BF" w:sz="8" w:space="0"/>
        <w:left w:val="single" w:color="2198CF" w:themeColor="accent1" w:themeTint="BF" w:sz="8" w:space="0"/>
        <w:bottom w:val="single" w:color="2198CF" w:themeColor="accent1" w:themeTint="BF" w:sz="8" w:space="0"/>
        <w:right w:val="single" w:color="2198CF" w:themeColor="accent1" w:themeTint="BF" w:sz="8" w:space="0"/>
        <w:insideH w:val="single" w:color="2198CF" w:themeColor="accent1" w:themeTint="BF" w:sz="8" w:space="0"/>
        <w:insideV w:val="single" w:color="2198CF" w:themeColor="accent1" w:themeTint="BF" w:sz="8" w:space="0"/>
      </w:tblBorders>
    </w:tblPr>
    <w:tcPr>
      <w:shd w:val="clear" w:color="auto" w:fill="B2DEF2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2198CF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EE9465" w:themeColor="accent2" w:themeTint="BF" w:sz="8" w:space="0"/>
        <w:left w:val="single" w:color="EE9465" w:themeColor="accent2" w:themeTint="BF" w:sz="8" w:space="0"/>
        <w:bottom w:val="single" w:color="EE9465" w:themeColor="accent2" w:themeTint="BF" w:sz="8" w:space="0"/>
        <w:right w:val="single" w:color="EE9465" w:themeColor="accent2" w:themeTint="BF" w:sz="8" w:space="0"/>
        <w:insideH w:val="single" w:color="EE9465" w:themeColor="accent2" w:themeTint="BF" w:sz="8" w:space="0"/>
        <w:insideV w:val="single" w:color="EE9465" w:themeColor="accent2" w:themeTint="BF" w:sz="8" w:space="0"/>
      </w:tblBorders>
    </w:tblPr>
    <w:tcPr>
      <w:shd w:val="clear" w:color="auto" w:fill="F9DB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E9465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2BB73D" w:themeColor="accent3" w:themeTint="BF" w:sz="8" w:space="0"/>
        <w:left w:val="single" w:color="2BB73D" w:themeColor="accent3" w:themeTint="BF" w:sz="8" w:space="0"/>
        <w:bottom w:val="single" w:color="2BB73D" w:themeColor="accent3" w:themeTint="BF" w:sz="8" w:space="0"/>
        <w:right w:val="single" w:color="2BB73D" w:themeColor="accent3" w:themeTint="BF" w:sz="8" w:space="0"/>
        <w:insideH w:val="single" w:color="2BB73D" w:themeColor="accent3" w:themeTint="BF" w:sz="8" w:space="0"/>
        <w:insideV w:val="single" w:color="2BB73D" w:themeColor="accent3" w:themeTint="BF" w:sz="8" w:space="0"/>
      </w:tblBorders>
    </w:tblPr>
    <w:tcPr>
      <w:shd w:val="clear" w:color="auto" w:fill="B3EDBA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2BB73D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39BEF1" w:themeColor="accent4" w:themeTint="BF" w:sz="8" w:space="0"/>
        <w:left w:val="single" w:color="39BEF1" w:themeColor="accent4" w:themeTint="BF" w:sz="8" w:space="0"/>
        <w:bottom w:val="single" w:color="39BEF1" w:themeColor="accent4" w:themeTint="BF" w:sz="8" w:space="0"/>
        <w:right w:val="single" w:color="39BEF1" w:themeColor="accent4" w:themeTint="BF" w:sz="8" w:space="0"/>
        <w:insideH w:val="single" w:color="39BEF1" w:themeColor="accent4" w:themeTint="BF" w:sz="8" w:space="0"/>
        <w:insideV w:val="single" w:color="39BEF1" w:themeColor="accent4" w:themeTint="BF" w:sz="8" w:space="0"/>
      </w:tblBorders>
    </w:tblPr>
    <w:tcPr>
      <w:shd w:val="clear" w:color="auto" w:fill="BDE9FA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9BEF1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CE49BF" w:themeColor="accent5" w:themeTint="BF" w:sz="8" w:space="0"/>
        <w:left w:val="single" w:color="CE49BF" w:themeColor="accent5" w:themeTint="BF" w:sz="8" w:space="0"/>
        <w:bottom w:val="single" w:color="CE49BF" w:themeColor="accent5" w:themeTint="BF" w:sz="8" w:space="0"/>
        <w:right w:val="single" w:color="CE49BF" w:themeColor="accent5" w:themeTint="BF" w:sz="8" w:space="0"/>
        <w:insideH w:val="single" w:color="CE49BF" w:themeColor="accent5" w:themeTint="BF" w:sz="8" w:space="0"/>
        <w:insideV w:val="single" w:color="CE49BF" w:themeColor="accent5" w:themeTint="BF" w:sz="8" w:space="0"/>
      </w:tblBorders>
    </w:tblPr>
    <w:tcPr>
      <w:shd w:val="clear" w:color="auto" w:fill="EFC3E9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E49BF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1CF50" w:themeColor="accent6" w:themeTint="BF" w:sz="8" w:space="0"/>
        <w:left w:val="single" w:color="71CF50" w:themeColor="accent6" w:themeTint="BF" w:sz="8" w:space="0"/>
        <w:bottom w:val="single" w:color="71CF50" w:themeColor="accent6" w:themeTint="BF" w:sz="8" w:space="0"/>
        <w:right w:val="single" w:color="71CF50" w:themeColor="accent6" w:themeTint="BF" w:sz="8" w:space="0"/>
        <w:insideH w:val="single" w:color="71CF50" w:themeColor="accent6" w:themeTint="BF" w:sz="8" w:space="0"/>
        <w:insideV w:val="single" w:color="71CF50" w:themeColor="accent6" w:themeTint="BF" w:sz="8" w:space="0"/>
      </w:tblBorders>
    </w:tblPr>
    <w:tcPr>
      <w:shd w:val="clear" w:color="auto" w:fill="D0EFC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1CF50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56082" w:themeColor="accent1" w:sz="8" w:space="0"/>
        <w:left w:val="single" w:color="156082" w:themeColor="accent1" w:sz="8" w:space="0"/>
        <w:bottom w:val="single" w:color="156082" w:themeColor="accent1" w:sz="8" w:space="0"/>
        <w:right w:val="single" w:color="156082" w:themeColor="accent1" w:sz="8" w:space="0"/>
        <w:insideH w:val="single" w:color="156082" w:themeColor="accent1" w:sz="8" w:space="0"/>
        <w:insideV w:val="single" w:color="156082" w:themeColor="accent1" w:sz="8" w:space="0"/>
      </w:tblBorders>
    </w:tblPr>
    <w:tcPr>
      <w:shd w:val="clear" w:color="auto" w:fill="B2DEF2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A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4F5" w:themeFill="accent1" w:themeFillTint="33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tcBorders>
          <w:insideH w:val="single" w:color="156082" w:themeColor="accent1" w:sz="6" w:space="0"/>
          <w:insideV w:val="single" w:color="156082" w:themeColor="accent1" w:sz="6" w:space="0"/>
        </w:tcBorders>
        <w:shd w:val="clear" w:color="auto" w:fill="64BDE6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97132" w:themeColor="accent2" w:sz="8" w:space="0"/>
        <w:left w:val="single" w:color="E97132" w:themeColor="accent2" w:sz="8" w:space="0"/>
        <w:bottom w:val="single" w:color="E97132" w:themeColor="accent2" w:sz="8" w:space="0"/>
        <w:right w:val="single" w:color="E97132" w:themeColor="accent2" w:sz="8" w:space="0"/>
        <w:insideH w:val="single" w:color="E97132" w:themeColor="accent2" w:sz="8" w:space="0"/>
        <w:insideV w:val="single" w:color="E97132" w:themeColor="accent2" w:sz="8" w:space="0"/>
      </w:tblBorders>
    </w:tblPr>
    <w:tcPr>
      <w:shd w:val="clear" w:color="auto" w:fill="F9DB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F0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E2D5" w:themeFill="accent2" w:themeFillTint="33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tcBorders>
          <w:insideH w:val="single" w:color="E97132" w:themeColor="accent2" w:sz="6" w:space="0"/>
          <w:insideV w:val="single" w:color="E97132" w:themeColor="accent2" w:sz="6" w:space="0"/>
        </w:tcBorders>
        <w:shd w:val="clear" w:color="auto" w:fill="F4B7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196B24" w:themeColor="accent3" w:sz="8" w:space="0"/>
        <w:left w:val="single" w:color="196B24" w:themeColor="accent3" w:sz="8" w:space="0"/>
        <w:bottom w:val="single" w:color="196B24" w:themeColor="accent3" w:sz="8" w:space="0"/>
        <w:right w:val="single" w:color="196B24" w:themeColor="accent3" w:sz="8" w:space="0"/>
        <w:insideH w:val="single" w:color="196B24" w:themeColor="accent3" w:sz="8" w:space="0"/>
        <w:insideV w:val="single" w:color="196B24" w:themeColor="accent3" w:sz="8" w:space="0"/>
      </w:tblBorders>
    </w:tblPr>
    <w:tcPr>
      <w:shd w:val="clear" w:color="auto" w:fill="B3EDBA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8E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F0C7" w:themeFill="accent3" w:themeFillTint="33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tcBorders>
          <w:insideH w:val="single" w:color="196B24" w:themeColor="accent3" w:sz="6" w:space="0"/>
          <w:insideV w:val="single" w:color="196B24" w:themeColor="accent3" w:sz="6" w:space="0"/>
        </w:tcBorders>
        <w:shd w:val="clear" w:color="auto" w:fill="66DB75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F9ED5" w:themeColor="accent4" w:sz="8" w:space="0"/>
        <w:left w:val="single" w:color="0F9ED5" w:themeColor="accent4" w:sz="8" w:space="0"/>
        <w:bottom w:val="single" w:color="0F9ED5" w:themeColor="accent4" w:sz="8" w:space="0"/>
        <w:right w:val="single" w:color="0F9ED5" w:themeColor="accent4" w:sz="8" w:space="0"/>
        <w:insideH w:val="single" w:color="0F9ED5" w:themeColor="accent4" w:sz="8" w:space="0"/>
        <w:insideV w:val="single" w:color="0F9ED5" w:themeColor="accent4" w:sz="8" w:space="0"/>
      </w:tblBorders>
    </w:tblPr>
    <w:tcPr>
      <w:shd w:val="clear" w:color="auto" w:fill="BDE9FA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6F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EDFB" w:themeFill="accent4" w:themeFillTint="33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tcBorders>
          <w:insideH w:val="single" w:color="0F9ED5" w:themeColor="accent4" w:sz="6" w:space="0"/>
          <w:insideV w:val="single" w:color="0F9ED5" w:themeColor="accent4" w:sz="6" w:space="0"/>
        </w:tcBorders>
        <w:shd w:val="clear" w:color="auto" w:fill="7BD3F5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02B93" w:themeColor="accent5" w:sz="8" w:space="0"/>
        <w:left w:val="single" w:color="A02B93" w:themeColor="accent5" w:sz="8" w:space="0"/>
        <w:bottom w:val="single" w:color="A02B93" w:themeColor="accent5" w:sz="8" w:space="0"/>
        <w:right w:val="single" w:color="A02B93" w:themeColor="accent5" w:sz="8" w:space="0"/>
        <w:insideH w:val="single" w:color="A02B93" w:themeColor="accent5" w:sz="8" w:space="0"/>
        <w:insideV w:val="single" w:color="A02B93" w:themeColor="accent5" w:sz="8" w:space="0"/>
      </w:tblBorders>
    </w:tblPr>
    <w:tcPr>
      <w:shd w:val="clear" w:color="auto" w:fill="EFC3E9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7F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CEED" w:themeFill="accent5" w:themeFillTint="33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tcBorders>
          <w:insideH w:val="single" w:color="A02B93" w:themeColor="accent5" w:sz="6" w:space="0"/>
          <w:insideV w:val="single" w:color="A02B93" w:themeColor="accent5" w:sz="6" w:space="0"/>
        </w:tcBorders>
        <w:shd w:val="clear" w:color="auto" w:fill="DE86D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EA72E" w:themeColor="accent6" w:sz="8" w:space="0"/>
        <w:left w:val="single" w:color="4EA72E" w:themeColor="accent6" w:sz="8" w:space="0"/>
        <w:bottom w:val="single" w:color="4EA72E" w:themeColor="accent6" w:sz="8" w:space="0"/>
        <w:right w:val="single" w:color="4EA72E" w:themeColor="accent6" w:sz="8" w:space="0"/>
        <w:insideH w:val="single" w:color="4EA72E" w:themeColor="accent6" w:sz="8" w:space="0"/>
        <w:insideV w:val="single" w:color="4EA72E" w:themeColor="accent6" w:sz="8" w:space="0"/>
      </w:tblBorders>
    </w:tblPr>
    <w:tcPr>
      <w:shd w:val="clear" w:color="auto" w:fill="D0EFC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CF8E8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F2D0" w:themeFill="accent6" w:themeFillTint="33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tcBorders>
          <w:insideH w:val="single" w:color="4EA72E" w:themeColor="accent6" w:sz="6" w:space="0"/>
          <w:insideV w:val="single" w:color="4EA72E" w:themeColor="accent6" w:sz="6" w:space="0"/>
        </w:tcBorders>
        <w:shd w:val="clear" w:color="auto" w:fill="A0DF8A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2DEF2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56082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56082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156082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156082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64BDE6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64BDE6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9DB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97132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97132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E97132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E97132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4B798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4B798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3EDBA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96B24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196B24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196B24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196B24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66DB75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66DB75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DE9FA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F9ED5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F9ED5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F9ED5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F9ED5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BD3F5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7BD3F5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FC3E9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02B93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02B93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A02B93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A02B93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E86D4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DE86D4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0EFC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EA72E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EA72E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EA72E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EA72E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0DF8A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0DF8A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6082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A2F4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F476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76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97132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F340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BF4E1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4E1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96B24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C3511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124F1A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4F1A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9ED5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74E69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B769F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769F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02B93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F154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7206D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06D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EA72E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6531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A7C22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A7C22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156082" w:themeColor="accent1" w:sz="4" w:space="0"/>
        <w:bottom w:val="single" w:color="156082" w:themeColor="accent1" w:sz="4" w:space="0"/>
        <w:right w:val="single" w:color="156082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0F2F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C394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C394D" w:themeColor="accent1" w:themeShade="99" w:sz="4" w:space="0"/>
          <w:insideV w:val="nil"/>
        </w:tcBorders>
        <w:shd w:val="clear" w:color="auto" w:fill="0C394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394D" w:themeFill="accent1" w:themeFillShade="99"/>
      </w:tcPr>
    </w:tblStylePr>
    <w:tblStylePr w:type="band1Vert">
      <w:tblPr/>
      <w:tcPr>
        <w:shd w:val="clear" w:color="auto" w:fill="83CAEB" w:themeFill="accent1" w:themeFillTint="66"/>
      </w:tcPr>
    </w:tblStylePr>
    <w:tblStylePr w:type="band1Horz">
      <w:tblPr/>
      <w:tcPr>
        <w:shd w:val="clear" w:color="auto" w:fill="64BDE6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97132" w:themeColor="accent2" w:sz="24" w:space="0"/>
        <w:left w:val="single" w:color="E97132" w:themeColor="accent2" w:sz="4" w:space="0"/>
        <w:bottom w:val="single" w:color="E97132" w:themeColor="accent2" w:sz="4" w:space="0"/>
        <w:right w:val="single" w:color="E97132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F0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97132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993F1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993F10" w:themeColor="accent2" w:themeShade="99" w:sz="4" w:space="0"/>
          <w:insideV w:val="nil"/>
        </w:tcBorders>
        <w:shd w:val="clear" w:color="auto" w:fill="993F1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3F10" w:themeFill="accent2" w:themeFillShade="99"/>
      </w:tcPr>
    </w:tblStylePr>
    <w:tblStylePr w:type="band1Vert">
      <w:tblPr/>
      <w:tcPr>
        <w:shd w:val="clear" w:color="auto" w:fill="F6C5AC" w:themeFill="accent2" w:themeFillTint="66"/>
      </w:tcPr>
    </w:tblStylePr>
    <w:tblStylePr w:type="band1Horz">
      <w:tblPr/>
      <w:tcPr>
        <w:shd w:val="clear" w:color="auto" w:fill="F4B7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F9ED5" w:themeColor="accent4" w:sz="24" w:space="0"/>
        <w:left w:val="single" w:color="196B24" w:themeColor="accent3" w:sz="4" w:space="0"/>
        <w:bottom w:val="single" w:color="196B24" w:themeColor="accent3" w:sz="4" w:space="0"/>
        <w:right w:val="single" w:color="196B24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0F8E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0F9ED5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F401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F4015" w:themeColor="accent3" w:themeShade="99" w:sz="4" w:space="0"/>
          <w:insideV w:val="nil"/>
        </w:tcBorders>
        <w:shd w:val="clear" w:color="auto" w:fill="0F401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4015" w:themeFill="accent3" w:themeFillShade="99"/>
      </w:tcPr>
    </w:tblStylePr>
    <w:tblStylePr w:type="band1Vert">
      <w:tblPr/>
      <w:tcPr>
        <w:shd w:val="clear" w:color="auto" w:fill="84E290" w:themeFill="accent3" w:themeFillTint="66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196B24" w:themeColor="accent3" w:sz="24" w:space="0"/>
        <w:left w:val="single" w:color="0F9ED5" w:themeColor="accent4" w:sz="4" w:space="0"/>
        <w:bottom w:val="single" w:color="0F9ED5" w:themeColor="accent4" w:sz="4" w:space="0"/>
        <w:right w:val="single" w:color="0F9ED5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F6F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196B24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95E7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95E7F" w:themeColor="accent4" w:themeShade="99" w:sz="4" w:space="0"/>
          <w:insideV w:val="nil"/>
        </w:tcBorders>
        <w:shd w:val="clear" w:color="auto" w:fill="095E7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5E7F" w:themeFill="accent4" w:themeFillShade="99"/>
      </w:tcPr>
    </w:tblStylePr>
    <w:tblStylePr w:type="band1Vert">
      <w:tblPr/>
      <w:tcPr>
        <w:shd w:val="clear" w:color="auto" w:fill="95DCF7" w:themeFill="accent4" w:themeFillTint="66"/>
      </w:tcPr>
    </w:tblStylePr>
    <w:tblStylePr w:type="band1Horz">
      <w:tblPr/>
      <w:tcPr>
        <w:shd w:val="clear" w:color="auto" w:fill="7BD3F5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EA72E" w:themeColor="accent6" w:sz="24" w:space="0"/>
        <w:left w:val="single" w:color="A02B93" w:themeColor="accent5" w:sz="4" w:space="0"/>
        <w:bottom w:val="single" w:color="A02B93" w:themeColor="accent5" w:sz="4" w:space="0"/>
        <w:right w:val="single" w:color="A02B93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7F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EA72E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5F195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5F1957" w:themeColor="accent5" w:themeShade="99" w:sz="4" w:space="0"/>
          <w:insideV w:val="nil"/>
        </w:tcBorders>
        <w:shd w:val="clear" w:color="auto" w:fill="5F195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1957" w:themeFill="accent5" w:themeFillShade="99"/>
      </w:tcPr>
    </w:tblStylePr>
    <w:tblStylePr w:type="band1Vert">
      <w:tblPr/>
      <w:tcPr>
        <w:shd w:val="clear" w:color="auto" w:fill="E59EDC" w:themeFill="accent5" w:themeFillTint="66"/>
      </w:tcPr>
    </w:tblStylePr>
    <w:tblStylePr w:type="band1Horz">
      <w:tblPr/>
      <w:tcPr>
        <w:shd w:val="clear" w:color="auto" w:fill="DE86D4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02B93" w:themeColor="accent5" w:sz="24" w:space="0"/>
        <w:left w:val="single" w:color="4EA72E" w:themeColor="accent6" w:sz="4" w:space="0"/>
        <w:bottom w:val="single" w:color="4EA72E" w:themeColor="accent6" w:sz="4" w:space="0"/>
        <w:right w:val="single" w:color="4EA72E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CF8E8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A02B93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E641B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E641B" w:themeColor="accent6" w:themeShade="99" w:sz="4" w:space="0"/>
          <w:insideV w:val="nil"/>
        </w:tcBorders>
        <w:shd w:val="clear" w:color="auto" w:fill="2E641B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641B" w:themeFill="accent6" w:themeFillShade="99"/>
      </w:tcPr>
    </w:tblStylePr>
    <w:tblStylePr w:type="band1Vert">
      <w:tblPr/>
      <w:tcPr>
        <w:shd w:val="clear" w:color="auto" w:fill="B3E5A1" w:themeFill="accent6" w:themeFillTint="66"/>
      </w:tcPr>
    </w:tblStylePr>
    <w:tblStylePr w:type="band1Horz">
      <w:tblPr/>
      <w:tcPr>
        <w:shd w:val="clear" w:color="auto" w:fill="A0DF8A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2" w:themeFill="accent1" w:themeFillTint="3F"/>
      </w:tcPr>
    </w:tblStylePr>
    <w:tblStylePr w:type="band1Horz">
      <w:tblPr/>
      <w:tcPr>
        <w:shd w:val="clear" w:color="auto" w:fill="C1E4F5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F0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C5416" w:themeFill="accent2" w:themeFillShade="CC"/>
      </w:tcPr>
    </w:tblStylePr>
    <w:tblStylePr w:type="lastRow">
      <w:rPr>
        <w:b/>
        <w:bCs/>
        <w:color w:val="CC5416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BCC" w:themeFill="accent2" w:themeFillTint="3F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8E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0C7EAA" w:themeFill="accent4" w:themeFillShade="CC"/>
      </w:tcPr>
    </w:tblStylePr>
    <w:tblStylePr w:type="lastRow">
      <w:rPr>
        <w:b/>
        <w:bCs/>
        <w:color w:val="0C7EAA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3EDBA" w:themeFill="accent3" w:themeFillTint="3F"/>
      </w:tcPr>
    </w:tblStylePr>
    <w:tblStylePr w:type="band1Horz">
      <w:tblPr/>
      <w:tcPr>
        <w:shd w:val="clear" w:color="auto" w:fill="C1F0C7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F6F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14551C" w:themeFill="accent3" w:themeFillShade="CC"/>
      </w:tcPr>
    </w:tblStylePr>
    <w:tblStylePr w:type="lastRow">
      <w:rPr>
        <w:b/>
        <w:bCs/>
        <w:color w:val="14551C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E9FA" w:themeFill="accent4" w:themeFillTint="3F"/>
      </w:tcPr>
    </w:tblStylePr>
    <w:tblStylePr w:type="band1Horz">
      <w:tblPr/>
      <w:tcPr>
        <w:shd w:val="clear" w:color="auto" w:fill="CAEDFB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7F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3E8524" w:themeFill="accent6" w:themeFillShade="CC"/>
      </w:tcPr>
    </w:tblStylePr>
    <w:tblStylePr w:type="lastRow">
      <w:rPr>
        <w:b/>
        <w:bCs/>
        <w:color w:val="3E8524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C3E9" w:themeFill="accent5" w:themeFillTint="3F"/>
      </w:tcPr>
    </w:tblStylePr>
    <w:tblStylePr w:type="band1Horz">
      <w:tblPr/>
      <w:tcPr>
        <w:shd w:val="clear" w:color="auto" w:fill="F2CEED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F8E8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7F2275" w:themeFill="accent5" w:themeFillShade="CC"/>
      </w:tcPr>
    </w:tblStylePr>
    <w:tblStylePr w:type="lastRow">
      <w:rPr>
        <w:b/>
        <w:bCs/>
        <w:color w:val="7F2275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EFC5" w:themeFill="accent6" w:themeFillTint="3F"/>
      </w:tcPr>
    </w:tblStylePr>
    <w:tblStylePr w:type="band1Horz">
      <w:tblPr/>
      <w:tcPr>
        <w:shd w:val="clear" w:color="auto" w:fill="D9F2D0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1E4F5" w:themeFill="accent1" w:themeFillTint="33"/>
    </w:tcPr>
    <w:tblStylePr w:type="firstRow">
      <w:rPr>
        <w:b/>
        <w:bCs/>
      </w:rPr>
      <w:tblPr/>
      <w:tcPr>
        <w:shd w:val="clear" w:color="auto" w:fill="83CAEB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AEB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4761" w:themeFill="accent1" w:themeFillShade="BF"/>
      </w:tcPr>
    </w:tblStylePr>
    <w:tblStylePr w:type="band1Vert">
      <w:tblPr/>
      <w:tcPr>
        <w:shd w:val="clear" w:color="auto" w:fill="64BDE6" w:themeFill="accent1" w:themeFillTint="7F"/>
      </w:tcPr>
    </w:tblStylePr>
    <w:tblStylePr w:type="band1Horz">
      <w:tblPr/>
      <w:tcPr>
        <w:shd w:val="clear" w:color="auto" w:fill="64BDE6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AE2D5" w:themeFill="accent2" w:themeFillTint="33"/>
    </w:tcPr>
    <w:tblStylePr w:type="firstRow">
      <w:rPr>
        <w:b/>
        <w:bCs/>
      </w:rPr>
      <w:tblPr/>
      <w:tcPr>
        <w:shd w:val="clear" w:color="auto" w:fill="F6C5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6C5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F4E14" w:themeFill="accent2" w:themeFillShade="BF"/>
      </w:tcPr>
    </w:tblStylePr>
    <w:tblStylePr w:type="band1Vert">
      <w:tblPr/>
      <w:tcPr>
        <w:shd w:val="clear" w:color="auto" w:fill="F4B798" w:themeFill="accent2" w:themeFillTint="7F"/>
      </w:tcPr>
    </w:tblStylePr>
    <w:tblStylePr w:type="band1Horz">
      <w:tblPr/>
      <w:tcPr>
        <w:shd w:val="clear" w:color="auto" w:fill="F4B798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1F0C7" w:themeFill="accent3" w:themeFillTint="33"/>
    </w:tcPr>
    <w:tblStylePr w:type="firstRow">
      <w:rPr>
        <w:b/>
        <w:bCs/>
      </w:rPr>
      <w:tblPr/>
      <w:tcPr>
        <w:shd w:val="clear" w:color="auto" w:fill="84E290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4E290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24F1A" w:themeFill="accent3" w:themeFillShade="BF"/>
      </w:tcPr>
    </w:tblStylePr>
    <w:tblStylePr w:type="band1Vert">
      <w:tblPr/>
      <w:tcPr>
        <w:shd w:val="clear" w:color="auto" w:fill="66DB75" w:themeFill="accent3" w:themeFillTint="7F"/>
      </w:tcPr>
    </w:tblStylePr>
    <w:tblStylePr w:type="band1Horz">
      <w:tblPr/>
      <w:tcPr>
        <w:shd w:val="clear" w:color="auto" w:fill="66DB75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AEDFB" w:themeFill="accent4" w:themeFillTint="33"/>
    </w:tcPr>
    <w:tblStylePr w:type="firstRow">
      <w:rPr>
        <w:b/>
        <w:bCs/>
      </w:rPr>
      <w:tblPr/>
      <w:tcPr>
        <w:shd w:val="clear" w:color="auto" w:fill="95DCF7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DCF7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B769F" w:themeFill="accent4" w:themeFillShade="BF"/>
      </w:tcPr>
    </w:tblStylePr>
    <w:tblStylePr w:type="band1Vert">
      <w:tblPr/>
      <w:tcPr>
        <w:shd w:val="clear" w:color="auto" w:fill="7BD3F5" w:themeFill="accent4" w:themeFillTint="7F"/>
      </w:tcPr>
    </w:tblStylePr>
    <w:tblStylePr w:type="band1Horz">
      <w:tblPr/>
      <w:tcPr>
        <w:shd w:val="clear" w:color="auto" w:fill="7BD3F5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2CEED" w:themeFill="accent5" w:themeFillTint="33"/>
    </w:tcPr>
    <w:tblStylePr w:type="firstRow">
      <w:rPr>
        <w:b/>
        <w:bCs/>
      </w:rPr>
      <w:tblPr/>
      <w:tcPr>
        <w:shd w:val="clear" w:color="auto" w:fill="E59EDC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9EDC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206D" w:themeFill="accent5" w:themeFillShade="BF"/>
      </w:tcPr>
    </w:tblStylePr>
    <w:tblStylePr w:type="band1Vert">
      <w:tblPr/>
      <w:tcPr>
        <w:shd w:val="clear" w:color="auto" w:fill="DE86D4" w:themeFill="accent5" w:themeFillTint="7F"/>
      </w:tcPr>
    </w:tblStylePr>
    <w:tblStylePr w:type="band1Horz">
      <w:tblPr/>
      <w:tcPr>
        <w:shd w:val="clear" w:color="auto" w:fill="DE86D4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9F2D0" w:themeFill="accent6" w:themeFillTint="33"/>
    </w:tcPr>
    <w:tblStylePr w:type="firstRow">
      <w:rPr>
        <w:b/>
        <w:bCs/>
      </w:rPr>
      <w:tblPr/>
      <w:tcPr>
        <w:shd w:val="clear" w:color="auto" w:fill="B3E5A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3E5A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3A7C22" w:themeFill="accent6" w:themeFillShade="BF"/>
      </w:tcPr>
    </w:tblStylePr>
    <w:tblStylePr w:type="band1Vert">
      <w:tblPr/>
      <w:tcPr>
        <w:shd w:val="clear" w:color="auto" w:fill="A0DF8A" w:themeFill="accent6" w:themeFillTint="7F"/>
      </w:tcPr>
    </w:tblStylePr>
    <w:tblStylePr w:type="band1Horz">
      <w:tblPr/>
      <w:tcPr>
        <w:shd w:val="clear" w:color="auto" w:fill="A0DF8A" w:themeFill="accent6" w:themeFillTint="7F"/>
      </w:tcPr>
    </w:tblStylePr>
  </w:style>
  <w:style w:type="paragraph" w:styleId="Revision">
    <w:name w:val="Revision"/>
    <w:hidden/>
    <w:uiPriority w:val="99"/>
    <w:semiHidden/>
    <w:rsid w:val="00F83A6E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B2001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20016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B2001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0016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B20016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51693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1693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0B4954"/>
    <w:rPr>
      <w:color w:val="96607D" w:themeColor="followedHyperlink"/>
      <w:u w:val="single"/>
    </w:rPr>
  </w:style>
  <w:style w:type="character" w:styleId="Mention">
    <w:name w:val="Mention"/>
    <w:basedOn w:val="DefaultParagraphFont"/>
    <w:uiPriority w:val="99"/>
    <w:unhideWhenUsed/>
    <w:rsid w:val="009015CE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1.xml" Id="rId18" /><Relationship Type="http://schemas.openxmlformats.org/officeDocument/2006/relationships/customXml" Target="../customXml/item3.xml" Id="rId3" /><Relationship Type="http://schemas.openxmlformats.org/officeDocument/2006/relationships/header" Target="header2.xml" Id="rId21" /><Relationship Type="http://schemas.openxmlformats.org/officeDocument/2006/relationships/settings" Target="settings.xml" Id="rId7" /><Relationship Type="http://schemas.openxmlformats.org/officeDocument/2006/relationships/customXml" Target="../customXml/item2.xml" Id="rId2" /><Relationship Type="http://schemas.openxmlformats.org/officeDocument/2006/relationships/footer" Target="footer2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theme" Target="theme/theme1.xml" Id="rId24" /><Relationship Type="http://schemas.openxmlformats.org/officeDocument/2006/relationships/numbering" Target="numbering.xml" Id="rId5" /><Relationship Type="http://schemas.openxmlformats.org/officeDocument/2006/relationships/fontTable" Target="fontTable.xml" Id="rId23" /><Relationship Type="http://schemas.openxmlformats.org/officeDocument/2006/relationships/endnotes" Target="endnotes.xml" Id="rId10" /><Relationship Type="http://schemas.openxmlformats.org/officeDocument/2006/relationships/footer" Target="footer1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3.xml" Id="rId22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1f77ed-e46f-4f31-b144-721882ac082e" xsi:nil="true"/>
    <lcf76f155ced4ddcb4097134ff3c332f xmlns="81ea6095-13b1-4eb3-b2dc-1bdc0ec72f7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D73BF15C20A13438B937B2FB5BABBDA" ma:contentTypeVersion="11" ma:contentTypeDescription="Create a new document." ma:contentTypeScope="" ma:versionID="abada896e760b3617fab910310b74c76">
  <xsd:schema xmlns:xsd="http://www.w3.org/2001/XMLSchema" xmlns:xs="http://www.w3.org/2001/XMLSchema" xmlns:p="http://schemas.microsoft.com/office/2006/metadata/properties" xmlns:ns2="81ea6095-13b1-4eb3-b2dc-1bdc0ec72f76" xmlns:ns3="4b1f77ed-e46f-4f31-b144-721882ac082e" targetNamespace="http://schemas.microsoft.com/office/2006/metadata/properties" ma:root="true" ma:fieldsID="3ac2d4105bed73b8441ce136b33378f5" ns2:_="" ns3:_="">
    <xsd:import namespace="81ea6095-13b1-4eb3-b2dc-1bdc0ec72f76"/>
    <xsd:import namespace="4b1f77ed-e46f-4f31-b144-721882ac082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ea6095-13b1-4eb3-b2dc-1bdc0ec72f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20ffa4f8-f778-48c2-adfc-db288d8861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1f77ed-e46f-4f31-b144-721882ac082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4921560-614e-45d4-9a42-f306b9108765}" ma:internalName="TaxCatchAll" ma:showField="CatchAllData" ma:web="4b1f77ed-e46f-4f31-b144-721882ac082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8D3B86E-0AC9-4D6F-AC17-D5F1236F3F5E}">
  <ds:schemaRefs>
    <ds:schemaRef ds:uri="http://schemas.microsoft.com/office/2006/metadata/properties"/>
    <ds:schemaRef ds:uri="http://schemas.microsoft.com/office/infopath/2007/PartnerControls"/>
    <ds:schemaRef ds:uri="4b1f77ed-e46f-4f31-b144-721882ac082e"/>
    <ds:schemaRef ds:uri="81ea6095-13b1-4eb3-b2dc-1bdc0ec72f76"/>
  </ds:schemaRefs>
</ds:datastoreItem>
</file>

<file path=customXml/itemProps2.xml><?xml version="1.0" encoding="utf-8"?>
<ds:datastoreItem xmlns:ds="http://schemas.openxmlformats.org/officeDocument/2006/customXml" ds:itemID="{CC8E9A34-197C-427E-9A4E-5545F3A049F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66EBC42-5D36-4D37-8025-50298A3A0EC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45EDCFB-C206-41D7-9160-668C05CAE18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ea6095-13b1-4eb3-b2dc-1bdc0ec72f76"/>
    <ds:schemaRef ds:uri="4b1f77ed-e46f-4f31-b144-721882ac082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a3de3d25-240a-44c9-8053-6bee6a9cc582}" enabled="0" method="" siteId="{a3de3d25-240a-44c9-8053-6bee6a9cc582}" removed="1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Kim Blanchette</dc:creator>
  <keywords/>
  <dc:description/>
  <lastModifiedBy>Titi Ajibose</lastModifiedBy>
  <revision>115</revision>
  <dcterms:created xsi:type="dcterms:W3CDTF">2026-05-14T08:37:00.0000000Z</dcterms:created>
  <dcterms:modified xsi:type="dcterms:W3CDTF">2026-06-30T21:22:18.1913000Z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0x0101007D73BF15C20A13438B937B2FB5BABBDA</vt:lpwstr>
  </property>
</Properties>
</file>